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21F4B" w:rsidRPr="008E2798" w:rsidRDefault="00721F4B" w:rsidP="00721F4B">
      <w:pPr>
        <w:pStyle w:val="Default"/>
        <w:spacing w:line="276" w:lineRule="auto"/>
        <w:rPr>
          <w:rFonts w:ascii="Arial" w:eastAsiaTheme="minorEastAsia" w:hAnsi="Arial" w:cs="Arial"/>
          <w:b/>
          <w:bCs/>
          <w:color w:val="auto"/>
          <w:sz w:val="20"/>
          <w:szCs w:val="20"/>
          <w:lang w:val="en-US" w:eastAsia="en-US"/>
        </w:rPr>
      </w:pPr>
      <w:r w:rsidRPr="008E2798">
        <w:rPr>
          <w:rFonts w:ascii="Arial" w:hAnsi="Arial" w:cs="Arial"/>
          <w:b/>
          <w:noProof/>
          <w:sz w:val="20"/>
          <w:szCs w:val="20"/>
          <w:lang w:val="en-US"/>
        </w:rPr>
        <w:t xml:space="preserve">Longega Project </w:t>
      </w:r>
      <w:bookmarkStart w:id="0" w:name="_Hlk169533721"/>
      <w:r w:rsidRPr="008E2798">
        <w:rPr>
          <w:rFonts w:ascii="Arial" w:hAnsi="Arial" w:cs="Arial"/>
          <w:b/>
          <w:bCs/>
          <w:color w:val="auto"/>
          <w:sz w:val="20"/>
          <w:szCs w:val="20"/>
          <w:lang w:val="en-US"/>
        </w:rPr>
        <w:t xml:space="preserve">„in between water – </w:t>
      </w:r>
      <w:proofErr w:type="spellStart"/>
      <w:r w:rsidRPr="008E2798">
        <w:rPr>
          <w:rFonts w:ascii="Arial" w:eastAsia="Malgun Gothic" w:hAnsi="Arial" w:cs="Arial"/>
          <w:b/>
          <w:bCs/>
          <w:color w:val="auto"/>
          <w:sz w:val="20"/>
          <w:szCs w:val="20"/>
        </w:rPr>
        <w:t>두물마을</w:t>
      </w:r>
      <w:proofErr w:type="spellEnd"/>
      <w:r w:rsidRPr="008E2798">
        <w:rPr>
          <w:rFonts w:ascii="Arial" w:eastAsia="Malgun Gothic" w:hAnsi="Arial" w:cs="Arial"/>
          <w:b/>
          <w:bCs/>
          <w:color w:val="auto"/>
          <w:sz w:val="20"/>
          <w:szCs w:val="20"/>
          <w:lang w:val="en-US"/>
        </w:rPr>
        <w:t>“</w:t>
      </w:r>
    </w:p>
    <w:bookmarkEnd w:id="0"/>
    <w:p w:rsidR="00F271FC" w:rsidRDefault="00F271FC" w:rsidP="00017EBD">
      <w:pPr>
        <w:rPr>
          <w:rFonts w:ascii="Arial" w:hAnsi="Arial" w:cs="Arial"/>
          <w:b/>
          <w:noProof/>
          <w:sz w:val="20"/>
          <w:szCs w:val="20"/>
        </w:rPr>
      </w:pPr>
      <w:r>
        <w:rPr>
          <w:rFonts w:ascii="Arial" w:hAnsi="Arial" w:cs="Arial"/>
          <w:b/>
          <w:noProof/>
          <w:sz w:val="20"/>
          <w:szCs w:val="20"/>
        </w:rPr>
        <w:t>Deutscher Pavillon auf der Gwangju Biennale 2024</w:t>
      </w:r>
    </w:p>
    <w:p w:rsidR="00096540" w:rsidRPr="008E2798" w:rsidRDefault="00721F4B" w:rsidP="00017EBD">
      <w:pPr>
        <w:rPr>
          <w:rFonts w:ascii="Arial" w:hAnsi="Arial" w:cs="Arial"/>
          <w:b/>
          <w:noProof/>
          <w:sz w:val="20"/>
          <w:szCs w:val="20"/>
        </w:rPr>
      </w:pPr>
      <w:r w:rsidRPr="008E2798">
        <w:rPr>
          <w:rFonts w:ascii="Arial" w:hAnsi="Arial" w:cs="Arial"/>
          <w:b/>
          <w:noProof/>
          <w:sz w:val="20"/>
          <w:szCs w:val="20"/>
        </w:rPr>
        <w:t>German Pavilion Gwangju Biennale</w:t>
      </w:r>
      <w:r w:rsidR="00F271FC">
        <w:rPr>
          <w:rFonts w:ascii="Arial" w:hAnsi="Arial" w:cs="Arial"/>
          <w:b/>
          <w:noProof/>
          <w:sz w:val="20"/>
          <w:szCs w:val="20"/>
        </w:rPr>
        <w:t xml:space="preserve"> 2024</w:t>
      </w:r>
    </w:p>
    <w:p w:rsidR="00721F4B" w:rsidRPr="008E2798" w:rsidRDefault="00721F4B" w:rsidP="00017EBD">
      <w:pPr>
        <w:rPr>
          <w:rFonts w:ascii="Arial" w:hAnsi="Arial" w:cs="Arial"/>
          <w:b/>
          <w:noProof/>
          <w:sz w:val="20"/>
          <w:szCs w:val="20"/>
        </w:rPr>
      </w:pPr>
    </w:p>
    <w:p w:rsidR="00721F4B" w:rsidRPr="008E2798" w:rsidRDefault="00721F4B" w:rsidP="00096540">
      <w:pPr>
        <w:rPr>
          <w:rFonts w:ascii="Arial" w:hAnsi="Arial"/>
          <w:b/>
          <w:bCs/>
          <w:sz w:val="20"/>
          <w:szCs w:val="20"/>
        </w:rPr>
      </w:pPr>
    </w:p>
    <w:p w:rsidR="00096540" w:rsidRPr="008E2798" w:rsidRDefault="00721F4B" w:rsidP="00096540">
      <w:pPr>
        <w:rPr>
          <w:rFonts w:ascii="Arial" w:eastAsia="Arial" w:hAnsi="Arial" w:cs="Arial"/>
          <w:bCs/>
          <w:sz w:val="20"/>
          <w:szCs w:val="20"/>
        </w:rPr>
      </w:pPr>
      <w:r w:rsidRPr="008E2798">
        <w:rPr>
          <w:rFonts w:ascii="Arial" w:hAnsi="Arial"/>
          <w:bCs/>
          <w:sz w:val="20"/>
          <w:szCs w:val="20"/>
        </w:rPr>
        <w:t xml:space="preserve">EN: </w:t>
      </w:r>
      <w:proofErr w:type="spellStart"/>
      <w:r w:rsidR="00096540" w:rsidRPr="008E2798">
        <w:rPr>
          <w:rFonts w:ascii="Arial" w:hAnsi="Arial"/>
          <w:bCs/>
          <w:sz w:val="20"/>
          <w:szCs w:val="20"/>
        </w:rPr>
        <w:t>Captions</w:t>
      </w:r>
      <w:proofErr w:type="spellEnd"/>
      <w:r w:rsidR="00096540" w:rsidRPr="008E2798">
        <w:rPr>
          <w:rFonts w:ascii="Arial" w:hAnsi="Arial"/>
          <w:bCs/>
          <w:sz w:val="20"/>
          <w:szCs w:val="20"/>
        </w:rPr>
        <w:t xml:space="preserve">: </w:t>
      </w:r>
      <w:proofErr w:type="spellStart"/>
      <w:r w:rsidR="00096540" w:rsidRPr="008E2798">
        <w:rPr>
          <w:rFonts w:ascii="Arial" w:hAnsi="Arial"/>
          <w:bCs/>
          <w:sz w:val="20"/>
          <w:szCs w:val="20"/>
        </w:rPr>
        <w:t>Photographic</w:t>
      </w:r>
      <w:proofErr w:type="spellEnd"/>
      <w:r w:rsidR="00096540" w:rsidRPr="008E2798">
        <w:rPr>
          <w:rFonts w:ascii="Arial" w:hAnsi="Arial"/>
          <w:bCs/>
          <w:sz w:val="20"/>
          <w:szCs w:val="20"/>
        </w:rPr>
        <w:t xml:space="preserve"> Material German </w:t>
      </w:r>
      <w:proofErr w:type="spellStart"/>
      <w:r w:rsidR="00096540" w:rsidRPr="008E2798">
        <w:rPr>
          <w:rFonts w:ascii="Arial" w:hAnsi="Arial"/>
          <w:bCs/>
          <w:sz w:val="20"/>
          <w:szCs w:val="20"/>
        </w:rPr>
        <w:t>Pavilion</w:t>
      </w:r>
      <w:proofErr w:type="spellEnd"/>
      <w:r w:rsidR="00096540" w:rsidRPr="008E2798">
        <w:rPr>
          <w:rFonts w:ascii="Arial" w:hAnsi="Arial"/>
          <w:bCs/>
          <w:sz w:val="20"/>
          <w:szCs w:val="20"/>
        </w:rPr>
        <w:t xml:space="preserve"> </w:t>
      </w:r>
    </w:p>
    <w:p w:rsidR="00096540" w:rsidRPr="008E2798" w:rsidRDefault="00096540" w:rsidP="00096540">
      <w:pPr>
        <w:rPr>
          <w:rFonts w:ascii="Arial" w:eastAsia="Arial" w:hAnsi="Arial" w:cs="Arial"/>
          <w:i/>
          <w:iCs/>
          <w:sz w:val="20"/>
          <w:szCs w:val="20"/>
          <w:lang w:val="en-US"/>
        </w:rPr>
      </w:pPr>
      <w:r w:rsidRPr="008E2798">
        <w:rPr>
          <w:rFonts w:ascii="Arial" w:hAnsi="Arial"/>
          <w:i/>
          <w:iCs/>
          <w:sz w:val="20"/>
          <w:szCs w:val="20"/>
          <w:lang w:val="en-US"/>
        </w:rPr>
        <w:t>*Artist name, title, year, material (media), dimension, (Image courtesy)</w:t>
      </w:r>
    </w:p>
    <w:p w:rsidR="00721F4B" w:rsidRPr="008E2798" w:rsidRDefault="00721F4B" w:rsidP="00096540">
      <w:pPr>
        <w:rPr>
          <w:rFonts w:ascii="Arial Unicode MS" w:hAnsi="Arial Unicode MS" w:hint="eastAsia"/>
          <w:sz w:val="20"/>
          <w:szCs w:val="20"/>
          <w:lang w:val="ko-KR" w:eastAsia="ko-KR"/>
        </w:rPr>
      </w:pPr>
      <w:r w:rsidRPr="008E2798">
        <w:rPr>
          <w:rFonts w:ascii="Arial" w:hAnsi="Arial" w:cs="Arial"/>
          <w:noProof/>
          <w:sz w:val="20"/>
          <w:szCs w:val="20"/>
        </w:rPr>
        <w:t>DE: Bildlegende</w:t>
      </w:r>
    </w:p>
    <w:p w:rsidR="00096540" w:rsidRPr="008E2798" w:rsidRDefault="00721F4B" w:rsidP="00096540">
      <w:pPr>
        <w:rPr>
          <w:rFonts w:ascii="Arial Unicode MS" w:hAnsi="Arial Unicode MS" w:hint="eastAsia"/>
          <w:sz w:val="20"/>
          <w:szCs w:val="20"/>
          <w:lang w:val="ko-KR" w:eastAsia="ko-KR"/>
        </w:rPr>
      </w:pPr>
      <w:r w:rsidRPr="008E2798">
        <w:rPr>
          <w:rFonts w:ascii="Arial Unicode MS" w:hAnsi="Arial Unicode MS" w:hint="eastAsia"/>
          <w:sz w:val="20"/>
          <w:szCs w:val="20"/>
          <w:lang w:val="ko-KR" w:eastAsia="ko-KR"/>
        </w:rPr>
        <w:t>K</w:t>
      </w:r>
      <w:r w:rsidRPr="008E2798">
        <w:rPr>
          <w:rFonts w:ascii="Arial Unicode MS" w:hAnsi="Arial Unicode MS"/>
          <w:sz w:val="20"/>
          <w:szCs w:val="20"/>
          <w:lang w:eastAsia="ko-KR"/>
        </w:rPr>
        <w:t xml:space="preserve">R: </w:t>
      </w:r>
      <w:r w:rsidR="00096540" w:rsidRPr="008E2798">
        <w:rPr>
          <w:rFonts w:ascii="Arial Unicode MS" w:hAnsi="Arial Unicode MS" w:hint="eastAsia"/>
          <w:sz w:val="20"/>
          <w:szCs w:val="20"/>
          <w:lang w:val="ko-KR" w:eastAsia="ko-KR"/>
        </w:rPr>
        <w:t>참여작가</w:t>
      </w:r>
      <w:r w:rsidR="00096540" w:rsidRPr="008E2798">
        <w:rPr>
          <w:rFonts w:ascii="Arial" w:hAnsi="Arial"/>
          <w:i/>
          <w:iCs/>
          <w:sz w:val="20"/>
          <w:szCs w:val="20"/>
          <w:lang w:val="ko-KR" w:eastAsia="ko-KR"/>
        </w:rPr>
        <w:t xml:space="preserve">, </w:t>
      </w:r>
      <w:r w:rsidR="00096540" w:rsidRPr="008E2798">
        <w:rPr>
          <w:rFonts w:ascii="Arial Unicode MS" w:hAnsi="Arial Unicode MS" w:hint="eastAsia"/>
          <w:sz w:val="20"/>
          <w:szCs w:val="20"/>
          <w:lang w:val="ko-KR" w:eastAsia="ko-KR"/>
        </w:rPr>
        <w:t>제목</w:t>
      </w:r>
      <w:r w:rsidR="00096540" w:rsidRPr="008E2798">
        <w:rPr>
          <w:rFonts w:ascii="Arial" w:hAnsi="Arial"/>
          <w:i/>
          <w:iCs/>
          <w:sz w:val="20"/>
          <w:szCs w:val="20"/>
          <w:lang w:val="ko-KR" w:eastAsia="ko-KR"/>
        </w:rPr>
        <w:t xml:space="preserve">, </w:t>
      </w:r>
      <w:r w:rsidR="00096540" w:rsidRPr="008E2798">
        <w:rPr>
          <w:rFonts w:ascii="Arial Unicode MS" w:hAnsi="Arial Unicode MS" w:hint="eastAsia"/>
          <w:sz w:val="20"/>
          <w:szCs w:val="20"/>
          <w:lang w:val="ko-KR" w:eastAsia="ko-KR"/>
        </w:rPr>
        <w:t>년도</w:t>
      </w:r>
      <w:r w:rsidR="00096540" w:rsidRPr="008E2798">
        <w:rPr>
          <w:rFonts w:ascii="Arial" w:hAnsi="Arial"/>
          <w:i/>
          <w:iCs/>
          <w:sz w:val="20"/>
          <w:szCs w:val="20"/>
          <w:lang w:val="ko-KR" w:eastAsia="ko-KR"/>
        </w:rPr>
        <w:t xml:space="preserve">, </w:t>
      </w:r>
      <w:r w:rsidR="00096540" w:rsidRPr="008E2798">
        <w:rPr>
          <w:rFonts w:ascii="Arial Unicode MS" w:hAnsi="Arial Unicode MS" w:hint="eastAsia"/>
          <w:sz w:val="20"/>
          <w:szCs w:val="20"/>
          <w:lang w:val="ko-KR" w:eastAsia="ko-KR"/>
        </w:rPr>
        <w:t>재료</w:t>
      </w:r>
      <w:r w:rsidR="00096540" w:rsidRPr="008E2798">
        <w:rPr>
          <w:rFonts w:ascii="Arial" w:hAnsi="Arial"/>
          <w:i/>
          <w:iCs/>
          <w:sz w:val="20"/>
          <w:szCs w:val="20"/>
          <w:lang w:val="ko-KR" w:eastAsia="ko-KR"/>
        </w:rPr>
        <w:t xml:space="preserve">, </w:t>
      </w:r>
      <w:r w:rsidR="00096540" w:rsidRPr="008E2798">
        <w:rPr>
          <w:rFonts w:ascii="Arial Unicode MS" w:hAnsi="Arial Unicode MS" w:hint="eastAsia"/>
          <w:sz w:val="20"/>
          <w:szCs w:val="20"/>
          <w:lang w:val="ko-KR" w:eastAsia="ko-KR"/>
        </w:rPr>
        <w:t>크기</w:t>
      </w:r>
      <w:r w:rsidR="00096540" w:rsidRPr="008E2798">
        <w:rPr>
          <w:rFonts w:ascii="Arial" w:hAnsi="Arial"/>
          <w:i/>
          <w:iCs/>
          <w:sz w:val="20"/>
          <w:szCs w:val="20"/>
          <w:lang w:val="ko-KR" w:eastAsia="ko-KR"/>
        </w:rPr>
        <w:t xml:space="preserve">, </w:t>
      </w:r>
      <w:r w:rsidR="00096540" w:rsidRPr="008E2798">
        <w:rPr>
          <w:rFonts w:ascii="Arial Unicode MS" w:hAnsi="Arial Unicode MS" w:hint="eastAsia"/>
          <w:sz w:val="20"/>
          <w:szCs w:val="20"/>
          <w:lang w:val="ko-KR" w:eastAsia="ko-KR"/>
        </w:rPr>
        <w:t>사진</w:t>
      </w:r>
    </w:p>
    <w:p w:rsidR="00666053" w:rsidRPr="008E2798" w:rsidRDefault="00666053" w:rsidP="00666053">
      <w:pPr>
        <w:rPr>
          <w:rFonts w:ascii="Arial Unicode MS" w:hAnsi="Arial Unicode MS" w:hint="eastAsia"/>
          <w:b/>
          <w:sz w:val="20"/>
          <w:szCs w:val="20"/>
          <w:lang w:eastAsia="ko-KR"/>
        </w:rPr>
      </w:pPr>
    </w:p>
    <w:p w:rsidR="00666053" w:rsidRPr="008E2798" w:rsidRDefault="00666053" w:rsidP="00666053">
      <w:pPr>
        <w:rPr>
          <w:rFonts w:ascii="Arial Unicode MS" w:hAnsi="Arial Unicode MS" w:hint="eastAsia"/>
          <w:b/>
          <w:sz w:val="20"/>
          <w:szCs w:val="20"/>
          <w:lang w:eastAsia="ko-KR"/>
        </w:rPr>
      </w:pPr>
      <w:r w:rsidRPr="008E2798">
        <w:rPr>
          <w:rFonts w:ascii="Arial Unicode MS" w:hAnsi="Arial Unicode MS"/>
          <w:b/>
          <w:sz w:val="20"/>
          <w:szCs w:val="20"/>
          <w:lang w:eastAsia="ko-KR"/>
        </w:rPr>
        <w:t>1</w:t>
      </w:r>
      <w:r w:rsidR="00EF5FC7">
        <w:rPr>
          <w:rFonts w:ascii="Arial Unicode MS" w:hAnsi="Arial Unicode MS"/>
          <w:b/>
          <w:sz w:val="20"/>
          <w:szCs w:val="20"/>
          <w:lang w:eastAsia="ko-KR"/>
        </w:rPr>
        <w:t>.jpg</w:t>
      </w:r>
    </w:p>
    <w:p w:rsidR="00666053" w:rsidRPr="008E2798" w:rsidRDefault="00666053" w:rsidP="00666053">
      <w:pPr>
        <w:rPr>
          <w:sz w:val="20"/>
          <w:szCs w:val="20"/>
        </w:rPr>
      </w:pPr>
      <w:r w:rsidRPr="008E2798">
        <w:rPr>
          <w:noProof/>
          <w:sz w:val="20"/>
          <w:szCs w:val="20"/>
        </w:rPr>
        <w:drawing>
          <wp:inline distT="0" distB="0" distL="0" distR="0" wp14:anchorId="3E26698C" wp14:editId="29343C07">
            <wp:extent cx="1656000" cy="2160000"/>
            <wp:effectExtent l="0" t="0" r="1905" b="0"/>
            <wp:docPr id="3" nam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cstate="screen">
                      <a:lum/>
                      <a:alphaModFix/>
                      <a:extLst>
                        <a:ext uri="{28A0092B-C50C-407E-A947-70E740481C1C}">
                          <a14:useLocalDpi xmlns:a14="http://schemas.microsoft.com/office/drawing/2010/main"/>
                        </a:ext>
                      </a:extLst>
                    </a:blip>
                    <a:srcRect/>
                    <a:stretch>
                      <a:fillRect/>
                    </a:stretch>
                  </pic:blipFill>
                  <pic:spPr>
                    <a:xfrm>
                      <a:off x="0" y="0"/>
                      <a:ext cx="1656000" cy="2160000"/>
                    </a:xfrm>
                    <a:prstGeom prst="rect">
                      <a:avLst/>
                    </a:prstGeom>
                    <a:ln>
                      <a:noFill/>
                      <a:prstDash/>
                    </a:ln>
                  </pic:spPr>
                </pic:pic>
              </a:graphicData>
            </a:graphic>
          </wp:inline>
        </w:drawing>
      </w:r>
    </w:p>
    <w:p w:rsidR="00666053" w:rsidRPr="008E2798" w:rsidRDefault="00666053" w:rsidP="00666053">
      <w:pPr>
        <w:rPr>
          <w:rFonts w:ascii="Arial" w:hAnsi="Arial"/>
          <w:sz w:val="20"/>
          <w:szCs w:val="20"/>
          <w:lang w:val="en-US"/>
        </w:rPr>
      </w:pPr>
    </w:p>
    <w:p w:rsidR="00666053" w:rsidRPr="008E2798" w:rsidRDefault="00666053" w:rsidP="00666053">
      <w:pPr>
        <w:rPr>
          <w:rFonts w:ascii="Arial" w:hAnsi="Arial"/>
          <w:sz w:val="20"/>
          <w:szCs w:val="20"/>
          <w:lang w:val="en-US"/>
        </w:rPr>
      </w:pPr>
      <w:proofErr w:type="spellStart"/>
      <w:r w:rsidRPr="008E2798">
        <w:rPr>
          <w:rFonts w:ascii="Arial" w:hAnsi="Arial"/>
          <w:sz w:val="20"/>
          <w:szCs w:val="20"/>
          <w:lang w:val="en-US"/>
        </w:rPr>
        <w:t>Nele</w:t>
      </w:r>
      <w:proofErr w:type="spellEnd"/>
      <w:r w:rsidRPr="008E2798">
        <w:rPr>
          <w:rFonts w:ascii="Arial" w:hAnsi="Arial"/>
          <w:sz w:val="20"/>
          <w:szCs w:val="20"/>
          <w:lang w:val="en-US"/>
        </w:rPr>
        <w:t xml:space="preserve"> Ka: untitled, 2021, </w:t>
      </w:r>
      <w:proofErr w:type="spellStart"/>
      <w:r w:rsidRPr="008E2798">
        <w:rPr>
          <w:rFonts w:ascii="Arial" w:hAnsi="Arial"/>
          <w:sz w:val="20"/>
          <w:szCs w:val="20"/>
          <w:lang w:val="en-US"/>
        </w:rPr>
        <w:t>Holofolie</w:t>
      </w:r>
      <w:proofErr w:type="spellEnd"/>
      <w:r w:rsidRPr="008E2798">
        <w:rPr>
          <w:rFonts w:ascii="Arial" w:hAnsi="Arial"/>
          <w:sz w:val="20"/>
          <w:szCs w:val="20"/>
          <w:lang w:val="en-US"/>
        </w:rPr>
        <w:t xml:space="preserve">, </w:t>
      </w:r>
      <w:proofErr w:type="spellStart"/>
      <w:r w:rsidRPr="008E2798">
        <w:rPr>
          <w:rFonts w:ascii="Arial" w:hAnsi="Arial"/>
          <w:sz w:val="20"/>
          <w:szCs w:val="20"/>
          <w:lang w:val="en-US"/>
        </w:rPr>
        <w:t>Longega</w:t>
      </w:r>
      <w:proofErr w:type="spellEnd"/>
      <w:r w:rsidRPr="008E2798">
        <w:rPr>
          <w:rFonts w:ascii="Arial" w:hAnsi="Arial"/>
          <w:sz w:val="20"/>
          <w:szCs w:val="20"/>
          <w:lang w:val="en-US"/>
        </w:rPr>
        <w:t xml:space="preserve"> Project International Artist House, South Tyrol, Italy (Image courtesy: Oliver Haussmann)</w:t>
      </w:r>
    </w:p>
    <w:p w:rsidR="00666053" w:rsidRPr="008E2798" w:rsidRDefault="00666053" w:rsidP="00666053">
      <w:pPr>
        <w:rPr>
          <w:rFonts w:ascii="Arial" w:hAnsi="Arial"/>
          <w:sz w:val="20"/>
          <w:szCs w:val="20"/>
          <w:lang w:val="en-US"/>
        </w:rPr>
      </w:pPr>
    </w:p>
    <w:p w:rsidR="00666053" w:rsidRPr="008E2798" w:rsidRDefault="00666053" w:rsidP="00666053">
      <w:pPr>
        <w:rPr>
          <w:rFonts w:ascii="Arial" w:hAnsi="Arial"/>
          <w:sz w:val="20"/>
          <w:szCs w:val="20"/>
        </w:rPr>
      </w:pPr>
      <w:r w:rsidRPr="008E2798">
        <w:rPr>
          <w:rFonts w:ascii="Arial" w:hAnsi="Arial"/>
          <w:sz w:val="20"/>
          <w:szCs w:val="20"/>
        </w:rPr>
        <w:t xml:space="preserve">Nele Ka: Ohne Titel, 2021, </w:t>
      </w:r>
      <w:proofErr w:type="spellStart"/>
      <w:r w:rsidRPr="008E2798">
        <w:rPr>
          <w:rFonts w:ascii="Arial" w:hAnsi="Arial"/>
          <w:sz w:val="20"/>
          <w:szCs w:val="20"/>
        </w:rPr>
        <w:t>Holofolie</w:t>
      </w:r>
      <w:proofErr w:type="spellEnd"/>
      <w:r w:rsidRPr="008E2798">
        <w:rPr>
          <w:rFonts w:ascii="Arial" w:hAnsi="Arial"/>
          <w:sz w:val="20"/>
          <w:szCs w:val="20"/>
        </w:rPr>
        <w:t xml:space="preserve">, </w:t>
      </w:r>
      <w:proofErr w:type="spellStart"/>
      <w:r w:rsidRPr="008E2798">
        <w:rPr>
          <w:rFonts w:ascii="Arial" w:hAnsi="Arial"/>
          <w:sz w:val="20"/>
          <w:szCs w:val="20"/>
        </w:rPr>
        <w:t>Longega</w:t>
      </w:r>
      <w:proofErr w:type="spellEnd"/>
      <w:r w:rsidRPr="008E2798">
        <w:rPr>
          <w:rFonts w:ascii="Arial" w:hAnsi="Arial"/>
          <w:sz w:val="20"/>
          <w:szCs w:val="20"/>
        </w:rPr>
        <w:t xml:space="preserve"> Project International Artist House, Südtirol, Italien (Foto: Oliver Haussmann)</w:t>
      </w:r>
    </w:p>
    <w:p w:rsidR="00666053" w:rsidRPr="008E2798" w:rsidRDefault="00666053" w:rsidP="00666053">
      <w:pPr>
        <w:rPr>
          <w:rFonts w:ascii="Arial Unicode MS" w:hAnsi="Arial Unicode MS" w:hint="eastAsia"/>
          <w:sz w:val="20"/>
          <w:szCs w:val="20"/>
          <w:lang w:val="ko-KR" w:eastAsia="ko-KR"/>
        </w:rPr>
      </w:pPr>
    </w:p>
    <w:p w:rsidR="00666053" w:rsidRPr="008E2798" w:rsidRDefault="00666053" w:rsidP="00666053">
      <w:pPr>
        <w:rPr>
          <w:sz w:val="20"/>
          <w:szCs w:val="20"/>
          <w:lang w:eastAsia="ko-KR"/>
        </w:rPr>
      </w:pPr>
      <w:r w:rsidRPr="008E2798">
        <w:rPr>
          <w:rFonts w:ascii="Arial Unicode MS" w:hAnsi="Arial Unicode MS"/>
          <w:sz w:val="20"/>
          <w:szCs w:val="20"/>
          <w:lang w:val="ko-KR" w:eastAsia="ko-KR"/>
        </w:rPr>
        <w:t>넬레카</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무제</w:t>
      </w:r>
      <w:r w:rsidRPr="008E2798">
        <w:rPr>
          <w:rFonts w:ascii="Arial" w:hAnsi="Arial"/>
          <w:sz w:val="20"/>
          <w:szCs w:val="20"/>
          <w:lang w:val="ko-KR" w:eastAsia="ko-KR"/>
        </w:rPr>
        <w:t>,</w:t>
      </w:r>
      <w:r w:rsidRPr="008E2798">
        <w:rPr>
          <w:rFonts w:ascii="Arial" w:hAnsi="Arial"/>
          <w:sz w:val="20"/>
          <w:szCs w:val="20"/>
          <w:lang w:eastAsia="ko-KR"/>
        </w:rPr>
        <w:t xml:space="preserve"> 2021,</w:t>
      </w:r>
      <w:r w:rsidRPr="008E2798">
        <w:rPr>
          <w:rFonts w:ascii="Arial" w:hAnsi="Arial"/>
          <w:sz w:val="20"/>
          <w:szCs w:val="20"/>
          <w:lang w:val="ko-KR" w:eastAsia="ko-KR"/>
        </w:rPr>
        <w:t xml:space="preserve"> </w:t>
      </w:r>
      <w:r w:rsidRPr="008E2798">
        <w:rPr>
          <w:rFonts w:ascii="Arial" w:hAnsi="Arial"/>
          <w:sz w:val="20"/>
          <w:szCs w:val="20"/>
          <w:lang w:val="ko-KR" w:eastAsia="ko-KR"/>
        </w:rPr>
        <w:t>홀로그램</w:t>
      </w:r>
      <w:r w:rsidRPr="008E2798">
        <w:rPr>
          <w:rFonts w:ascii="Arial" w:hAnsi="Arial"/>
          <w:sz w:val="20"/>
          <w:szCs w:val="20"/>
          <w:lang w:val="ko-KR" w:eastAsia="ko-KR"/>
        </w:rPr>
        <w:t xml:space="preserve"> </w:t>
      </w:r>
      <w:r w:rsidRPr="008E2798">
        <w:rPr>
          <w:rFonts w:ascii="Arial" w:hAnsi="Arial"/>
          <w:sz w:val="20"/>
          <w:szCs w:val="20"/>
          <w:lang w:val="ko-KR" w:eastAsia="ko-KR"/>
        </w:rPr>
        <w:t>호일</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론제가</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국제</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아티스트</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레지던시</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사우스</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티롤</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이탈리아</w:t>
      </w:r>
    </w:p>
    <w:p w:rsidR="00666053" w:rsidRPr="008E2798" w:rsidRDefault="00666053" w:rsidP="00666053">
      <w:pPr>
        <w:rPr>
          <w:sz w:val="20"/>
          <w:szCs w:val="20"/>
          <w:lang w:val="en-US"/>
        </w:rPr>
      </w:pPr>
      <w:r w:rsidRPr="008E2798">
        <w:rPr>
          <w:rFonts w:ascii="Arial" w:hAnsi="Arial"/>
          <w:sz w:val="20"/>
          <w:szCs w:val="20"/>
          <w:lang w:val="ko-KR" w:eastAsia="ko-KR"/>
        </w:rPr>
        <w:t>(</w:t>
      </w:r>
      <w:r w:rsidRPr="008E2798">
        <w:rPr>
          <w:rFonts w:ascii="Arial Unicode MS" w:hAnsi="Arial Unicode MS"/>
          <w:sz w:val="20"/>
          <w:szCs w:val="20"/>
          <w:lang w:val="ko-KR" w:eastAsia="ko-KR"/>
        </w:rPr>
        <w:t>사진</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파비안</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파이터</w:t>
      </w:r>
      <w:r w:rsidRPr="008E2798">
        <w:rPr>
          <w:rFonts w:ascii="Arial" w:hAnsi="Arial"/>
          <w:sz w:val="20"/>
          <w:szCs w:val="20"/>
          <w:lang w:val="ko-KR" w:eastAsia="ko-KR"/>
        </w:rPr>
        <w:t>)</w:t>
      </w:r>
    </w:p>
    <w:p w:rsidR="00666053" w:rsidRPr="008E2798" w:rsidRDefault="00666053" w:rsidP="00666053">
      <w:pPr>
        <w:rPr>
          <w:rFonts w:ascii="Arial" w:hAnsi="Arial"/>
          <w:sz w:val="20"/>
          <w:szCs w:val="20"/>
          <w:lang w:val="ko-KR" w:eastAsia="ko-KR"/>
        </w:rPr>
      </w:pPr>
    </w:p>
    <w:p w:rsidR="00666053" w:rsidRPr="008E2798" w:rsidRDefault="00666053" w:rsidP="00666053">
      <w:pPr>
        <w:rPr>
          <w:rFonts w:ascii="Arial" w:hAnsi="Arial"/>
          <w:sz w:val="20"/>
          <w:szCs w:val="20"/>
          <w:lang w:val="ko-KR" w:eastAsia="ko-KR"/>
        </w:rPr>
      </w:pPr>
    </w:p>
    <w:p w:rsidR="00666053" w:rsidRPr="008E2798" w:rsidRDefault="00666053" w:rsidP="00666053">
      <w:pPr>
        <w:rPr>
          <w:sz w:val="20"/>
          <w:szCs w:val="20"/>
          <w:lang w:val="en-US"/>
        </w:rPr>
      </w:pPr>
      <w:r w:rsidRPr="008E2798">
        <w:rPr>
          <w:rFonts w:ascii="Arial" w:hAnsi="Arial"/>
          <w:b/>
          <w:sz w:val="20"/>
          <w:szCs w:val="20"/>
          <w:lang w:val="ko-KR" w:eastAsia="ko-KR"/>
        </w:rPr>
        <w:t>2</w:t>
      </w:r>
      <w:r w:rsidR="00EF5FC7">
        <w:rPr>
          <w:rFonts w:ascii="Arial" w:hAnsi="Arial"/>
          <w:b/>
          <w:sz w:val="20"/>
          <w:szCs w:val="20"/>
          <w:lang w:val="en-US" w:eastAsia="ko-KR"/>
        </w:rPr>
        <w:t>.jpg</w:t>
      </w:r>
    </w:p>
    <w:p w:rsidR="00666053" w:rsidRPr="008E2798" w:rsidRDefault="00666053" w:rsidP="00666053">
      <w:pPr>
        <w:rPr>
          <w:rFonts w:ascii="Arial" w:hAnsi="Arial"/>
          <w:sz w:val="20"/>
          <w:szCs w:val="20"/>
          <w:lang w:val="en-US"/>
        </w:rPr>
      </w:pPr>
      <w:r w:rsidRPr="008E2798">
        <w:rPr>
          <w:rFonts w:ascii="Arial" w:hAnsi="Arial"/>
          <w:noProof/>
          <w:sz w:val="20"/>
          <w:szCs w:val="20"/>
        </w:rPr>
        <w:drawing>
          <wp:anchor distT="0" distB="0" distL="114300" distR="114300" simplePos="0" relativeHeight="251660288" behindDoc="0" locked="0" layoutInCell="1" allowOverlap="1" wp14:anchorId="793E2937" wp14:editId="138AE3F5">
            <wp:simplePos x="0" y="0"/>
            <wp:positionH relativeFrom="column">
              <wp:posOffset>33120</wp:posOffset>
            </wp:positionH>
            <wp:positionV relativeFrom="paragraph">
              <wp:posOffset>24840</wp:posOffset>
            </wp:positionV>
            <wp:extent cx="1598400" cy="2160000"/>
            <wp:effectExtent l="0" t="0" r="1905" b="0"/>
            <wp:wrapTopAndBottom/>
            <wp:docPr id="4" name="Grafik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cstate="screen">
                      <a:lum/>
                      <a:alphaModFix/>
                      <a:extLst>
                        <a:ext uri="{28A0092B-C50C-407E-A947-70E740481C1C}">
                          <a14:useLocalDpi xmlns:a14="http://schemas.microsoft.com/office/drawing/2010/main"/>
                        </a:ext>
                      </a:extLst>
                    </a:blip>
                    <a:srcRect/>
                    <a:stretch>
                      <a:fillRect/>
                    </a:stretch>
                  </pic:blipFill>
                  <pic:spPr>
                    <a:xfrm>
                      <a:off x="0" y="0"/>
                      <a:ext cx="1598400" cy="2160000"/>
                    </a:xfrm>
                    <a:prstGeom prst="rect">
                      <a:avLst/>
                    </a:prstGeom>
                  </pic:spPr>
                </pic:pic>
              </a:graphicData>
            </a:graphic>
            <wp14:sizeRelH relativeFrom="margin">
              <wp14:pctWidth>0</wp14:pctWidth>
            </wp14:sizeRelH>
            <wp14:sizeRelV relativeFrom="margin">
              <wp14:pctHeight>0</wp14:pctHeight>
            </wp14:sizeRelV>
          </wp:anchor>
        </w:drawing>
      </w:r>
    </w:p>
    <w:p w:rsidR="00666053" w:rsidRPr="008E2798" w:rsidRDefault="00666053" w:rsidP="00666053">
      <w:pPr>
        <w:rPr>
          <w:sz w:val="20"/>
          <w:szCs w:val="20"/>
          <w:lang w:val="en-US"/>
        </w:rPr>
      </w:pPr>
      <w:proofErr w:type="spellStart"/>
      <w:r w:rsidRPr="008E2798">
        <w:rPr>
          <w:rFonts w:ascii="Arial" w:hAnsi="Arial"/>
          <w:sz w:val="20"/>
          <w:szCs w:val="20"/>
          <w:lang w:val="en-US"/>
        </w:rPr>
        <w:t>Longega</w:t>
      </w:r>
      <w:proofErr w:type="spellEnd"/>
      <w:r w:rsidRPr="008E2798">
        <w:rPr>
          <w:rFonts w:ascii="Arial" w:hAnsi="Arial"/>
          <w:sz w:val="20"/>
          <w:szCs w:val="20"/>
          <w:lang w:val="en-US"/>
        </w:rPr>
        <w:t xml:space="preserve"> Project: Landscape,</w:t>
      </w:r>
      <w:r w:rsidRPr="008E2798">
        <w:rPr>
          <w:rFonts w:ascii="Arial" w:hAnsi="Arial"/>
          <w:sz w:val="20"/>
          <w:szCs w:val="20"/>
          <w:lang w:val="ko-KR" w:eastAsia="ko-KR"/>
        </w:rPr>
        <w:t xml:space="preserve"> 2022,</w:t>
      </w:r>
      <w:r w:rsidRPr="008E2798">
        <w:rPr>
          <w:rFonts w:ascii="Arial" w:hAnsi="Arial"/>
          <w:sz w:val="20"/>
          <w:szCs w:val="20"/>
          <w:lang w:val="en-US"/>
        </w:rPr>
        <w:t xml:space="preserve"> </w:t>
      </w:r>
      <w:proofErr w:type="spellStart"/>
      <w:proofErr w:type="gramStart"/>
      <w:r w:rsidRPr="008E2798">
        <w:rPr>
          <w:rFonts w:ascii="Arial" w:hAnsi="Arial"/>
          <w:sz w:val="20"/>
          <w:szCs w:val="20"/>
          <w:lang w:val="en-US"/>
        </w:rPr>
        <w:t>Longega</w:t>
      </w:r>
      <w:proofErr w:type="spellEnd"/>
      <w:r w:rsidRPr="008E2798">
        <w:rPr>
          <w:rFonts w:ascii="Arial" w:hAnsi="Arial"/>
          <w:sz w:val="20"/>
          <w:szCs w:val="20"/>
          <w:lang w:val="en-US"/>
        </w:rPr>
        <w:t xml:space="preserve"> </w:t>
      </w:r>
      <w:r w:rsidRPr="008E2798">
        <w:rPr>
          <w:rFonts w:ascii="Arial" w:hAnsi="Arial"/>
          <w:sz w:val="20"/>
          <w:szCs w:val="20"/>
          <w:lang w:val="ko-KR" w:eastAsia="ko-KR"/>
        </w:rPr>
        <w:t>,</w:t>
      </w:r>
      <w:proofErr w:type="gramEnd"/>
      <w:r w:rsidRPr="008E2798">
        <w:rPr>
          <w:rFonts w:ascii="Arial" w:hAnsi="Arial"/>
          <w:sz w:val="20"/>
          <w:szCs w:val="20"/>
          <w:lang w:val="ko-KR" w:eastAsia="ko-KR"/>
        </w:rPr>
        <w:t xml:space="preserve"> </w:t>
      </w:r>
      <w:r w:rsidRPr="008E2798">
        <w:rPr>
          <w:rFonts w:ascii="Arial" w:hAnsi="Arial"/>
          <w:sz w:val="20"/>
          <w:szCs w:val="20"/>
          <w:lang w:val="en-US"/>
        </w:rPr>
        <w:t xml:space="preserve">South Tyrol, Italy (Image courtesy: Fabian </w:t>
      </w:r>
      <w:proofErr w:type="spellStart"/>
      <w:r w:rsidRPr="008E2798">
        <w:rPr>
          <w:rFonts w:ascii="Arial" w:hAnsi="Arial"/>
          <w:sz w:val="20"/>
          <w:szCs w:val="20"/>
          <w:lang w:val="en-US"/>
        </w:rPr>
        <w:t>Feichter</w:t>
      </w:r>
      <w:proofErr w:type="spellEnd"/>
      <w:r w:rsidRPr="008E2798">
        <w:rPr>
          <w:rFonts w:ascii="Arial" w:hAnsi="Arial"/>
          <w:sz w:val="20"/>
          <w:szCs w:val="20"/>
          <w:lang w:val="en-US"/>
        </w:rPr>
        <w:t>)</w:t>
      </w:r>
      <w:r w:rsidRPr="008E2798">
        <w:rPr>
          <w:rFonts w:ascii="Arial" w:hAnsi="Arial"/>
          <w:sz w:val="20"/>
          <w:szCs w:val="20"/>
          <w:lang w:val="en-US"/>
        </w:rPr>
        <w:br/>
      </w:r>
      <w:r w:rsidRPr="008E2798">
        <w:rPr>
          <w:rFonts w:ascii="Arial" w:hAnsi="Arial"/>
          <w:sz w:val="20"/>
          <w:szCs w:val="20"/>
          <w:lang w:val="en-US"/>
        </w:rPr>
        <w:br/>
      </w:r>
      <w:proofErr w:type="spellStart"/>
      <w:r w:rsidRPr="008E2798">
        <w:rPr>
          <w:rFonts w:ascii="Arial" w:hAnsi="Arial"/>
          <w:sz w:val="20"/>
          <w:szCs w:val="20"/>
          <w:lang w:val="en-US"/>
        </w:rPr>
        <w:t>Longega</w:t>
      </w:r>
      <w:proofErr w:type="spellEnd"/>
      <w:r w:rsidRPr="008E2798">
        <w:rPr>
          <w:rFonts w:ascii="Arial" w:hAnsi="Arial"/>
          <w:sz w:val="20"/>
          <w:szCs w:val="20"/>
          <w:lang w:val="en-US"/>
        </w:rPr>
        <w:t xml:space="preserve"> Project: </w:t>
      </w:r>
      <w:proofErr w:type="spellStart"/>
      <w:r w:rsidRPr="008E2798">
        <w:rPr>
          <w:rFonts w:ascii="Arial" w:hAnsi="Arial"/>
          <w:sz w:val="20"/>
          <w:szCs w:val="20"/>
          <w:lang w:val="en-US"/>
        </w:rPr>
        <w:t>Landschaft</w:t>
      </w:r>
      <w:proofErr w:type="spellEnd"/>
      <w:r w:rsidRPr="008E2798">
        <w:rPr>
          <w:rFonts w:ascii="Arial" w:hAnsi="Arial"/>
          <w:sz w:val="20"/>
          <w:szCs w:val="20"/>
          <w:lang w:val="en-US"/>
        </w:rPr>
        <w:t xml:space="preserve">, 2022, </w:t>
      </w:r>
      <w:proofErr w:type="spellStart"/>
      <w:r w:rsidRPr="008E2798">
        <w:rPr>
          <w:rFonts w:ascii="Arial" w:hAnsi="Arial"/>
          <w:sz w:val="20"/>
          <w:szCs w:val="20"/>
          <w:lang w:val="en-US"/>
        </w:rPr>
        <w:t>Longega</w:t>
      </w:r>
      <w:proofErr w:type="spellEnd"/>
      <w:r w:rsidRPr="008E2798">
        <w:rPr>
          <w:rFonts w:ascii="Arial" w:hAnsi="Arial"/>
          <w:sz w:val="20"/>
          <w:szCs w:val="20"/>
          <w:lang w:val="en-US"/>
        </w:rPr>
        <w:t xml:space="preserve">, </w:t>
      </w:r>
      <w:proofErr w:type="spellStart"/>
      <w:r w:rsidRPr="008E2798">
        <w:rPr>
          <w:rFonts w:ascii="Arial" w:hAnsi="Arial"/>
          <w:sz w:val="20"/>
          <w:szCs w:val="20"/>
          <w:lang w:val="en-US"/>
        </w:rPr>
        <w:t>Südtirol</w:t>
      </w:r>
      <w:proofErr w:type="spellEnd"/>
      <w:r w:rsidRPr="008E2798">
        <w:rPr>
          <w:rFonts w:ascii="Arial" w:hAnsi="Arial"/>
          <w:sz w:val="20"/>
          <w:szCs w:val="20"/>
          <w:lang w:val="en-US"/>
        </w:rPr>
        <w:t xml:space="preserve">, </w:t>
      </w:r>
      <w:proofErr w:type="spellStart"/>
      <w:r w:rsidRPr="008E2798">
        <w:rPr>
          <w:rFonts w:ascii="Arial" w:hAnsi="Arial"/>
          <w:sz w:val="20"/>
          <w:szCs w:val="20"/>
          <w:lang w:val="en-US"/>
        </w:rPr>
        <w:t>Italien</w:t>
      </w:r>
      <w:proofErr w:type="spellEnd"/>
      <w:r w:rsidRPr="008E2798">
        <w:rPr>
          <w:rFonts w:ascii="Arial" w:hAnsi="Arial"/>
          <w:sz w:val="20"/>
          <w:szCs w:val="20"/>
          <w:lang w:val="en-US"/>
        </w:rPr>
        <w:t xml:space="preserve"> (</w:t>
      </w:r>
      <w:proofErr w:type="spellStart"/>
      <w:r w:rsidRPr="008E2798">
        <w:rPr>
          <w:rFonts w:ascii="Arial" w:hAnsi="Arial"/>
          <w:sz w:val="20"/>
          <w:szCs w:val="20"/>
          <w:lang w:val="en-US"/>
        </w:rPr>
        <w:t>Foto</w:t>
      </w:r>
      <w:proofErr w:type="spellEnd"/>
      <w:r w:rsidRPr="008E2798">
        <w:rPr>
          <w:rFonts w:ascii="Arial" w:hAnsi="Arial"/>
          <w:sz w:val="20"/>
          <w:szCs w:val="20"/>
          <w:lang w:val="en-US"/>
        </w:rPr>
        <w:t xml:space="preserve">: Fabian </w:t>
      </w:r>
      <w:proofErr w:type="spellStart"/>
      <w:r w:rsidRPr="008E2798">
        <w:rPr>
          <w:rFonts w:ascii="Arial" w:hAnsi="Arial"/>
          <w:sz w:val="20"/>
          <w:szCs w:val="20"/>
          <w:lang w:val="en-US"/>
        </w:rPr>
        <w:t>Feichter</w:t>
      </w:r>
      <w:proofErr w:type="spellEnd"/>
      <w:r w:rsidRPr="008E2798">
        <w:rPr>
          <w:rFonts w:ascii="Arial" w:hAnsi="Arial"/>
          <w:sz w:val="20"/>
          <w:szCs w:val="20"/>
          <w:lang w:val="en-US"/>
        </w:rPr>
        <w:t>)</w:t>
      </w:r>
    </w:p>
    <w:p w:rsidR="00666053" w:rsidRPr="008E2798" w:rsidRDefault="00666053" w:rsidP="00666053">
      <w:pPr>
        <w:rPr>
          <w:rFonts w:ascii="Arial Unicode MS" w:hAnsi="Arial Unicode MS" w:hint="eastAsia"/>
          <w:sz w:val="20"/>
          <w:szCs w:val="20"/>
          <w:lang w:val="ko-KR" w:eastAsia="ko-KR"/>
        </w:rPr>
      </w:pPr>
    </w:p>
    <w:p w:rsidR="00666053" w:rsidRPr="008E2798" w:rsidRDefault="00666053" w:rsidP="00666053">
      <w:pPr>
        <w:rPr>
          <w:sz w:val="20"/>
          <w:szCs w:val="20"/>
          <w:lang w:eastAsia="ko-KR"/>
        </w:rPr>
      </w:pPr>
      <w:r w:rsidRPr="008E2798">
        <w:rPr>
          <w:rFonts w:ascii="Arial Unicode MS" w:hAnsi="Arial Unicode MS"/>
          <w:sz w:val="20"/>
          <w:szCs w:val="20"/>
          <w:lang w:val="ko-KR" w:eastAsia="ko-KR"/>
        </w:rPr>
        <w:t>론제가</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프로젝트</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풍경사진</w:t>
      </w:r>
      <w:r w:rsidRPr="008E2798">
        <w:rPr>
          <w:rFonts w:ascii="Arial" w:hAnsi="Arial"/>
          <w:sz w:val="20"/>
          <w:szCs w:val="20"/>
          <w:lang w:val="ko-KR" w:eastAsia="ko-KR"/>
        </w:rPr>
        <w:t xml:space="preserve">, 2022, </w:t>
      </w:r>
      <w:r w:rsidRPr="008E2798">
        <w:rPr>
          <w:rFonts w:ascii="Arial Unicode MS" w:hAnsi="Arial Unicode MS"/>
          <w:sz w:val="20"/>
          <w:szCs w:val="20"/>
          <w:lang w:val="ko-KR" w:eastAsia="ko-KR"/>
        </w:rPr>
        <w:t>론제가</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사우스티롤</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이탈리아</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사진</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파비안</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파이터</w:t>
      </w:r>
      <w:r w:rsidRPr="008E2798">
        <w:rPr>
          <w:rFonts w:ascii="Arial" w:hAnsi="Arial"/>
          <w:sz w:val="20"/>
          <w:szCs w:val="20"/>
          <w:lang w:val="ko-KR" w:eastAsia="ko-KR"/>
        </w:rPr>
        <w:t>)</w:t>
      </w:r>
    </w:p>
    <w:p w:rsidR="00666053" w:rsidRPr="008E2798" w:rsidRDefault="00666053" w:rsidP="00666053">
      <w:pPr>
        <w:rPr>
          <w:rFonts w:ascii="Arial" w:hAnsi="Arial"/>
          <w:sz w:val="20"/>
          <w:szCs w:val="20"/>
          <w:lang w:val="ko-KR" w:eastAsia="ko-KR"/>
        </w:rPr>
      </w:pPr>
    </w:p>
    <w:p w:rsidR="00666053" w:rsidRPr="008E2798" w:rsidRDefault="00666053" w:rsidP="00666053">
      <w:pPr>
        <w:rPr>
          <w:rFonts w:ascii="Arial" w:hAnsi="Arial"/>
          <w:b/>
          <w:sz w:val="20"/>
          <w:szCs w:val="20"/>
          <w:lang w:eastAsia="ko-KR"/>
        </w:rPr>
      </w:pPr>
    </w:p>
    <w:p w:rsidR="00666053" w:rsidRDefault="00666053" w:rsidP="00666053">
      <w:pPr>
        <w:rPr>
          <w:rFonts w:ascii="Arial" w:hAnsi="Arial"/>
          <w:b/>
          <w:sz w:val="20"/>
          <w:szCs w:val="20"/>
          <w:lang w:eastAsia="ko-KR"/>
        </w:rPr>
      </w:pPr>
    </w:p>
    <w:p w:rsidR="008E2798" w:rsidRDefault="008E2798" w:rsidP="00666053">
      <w:pPr>
        <w:rPr>
          <w:rFonts w:ascii="Arial" w:hAnsi="Arial"/>
          <w:b/>
          <w:sz w:val="20"/>
          <w:szCs w:val="20"/>
          <w:lang w:eastAsia="ko-KR"/>
        </w:rPr>
      </w:pPr>
    </w:p>
    <w:p w:rsidR="008E2798" w:rsidRDefault="008E2798" w:rsidP="00666053">
      <w:pPr>
        <w:rPr>
          <w:rFonts w:ascii="Arial" w:hAnsi="Arial"/>
          <w:b/>
          <w:sz w:val="20"/>
          <w:szCs w:val="20"/>
          <w:lang w:eastAsia="ko-KR"/>
        </w:rPr>
      </w:pPr>
    </w:p>
    <w:p w:rsidR="008E2798" w:rsidRPr="008E2798" w:rsidRDefault="008E2798" w:rsidP="00666053">
      <w:pPr>
        <w:rPr>
          <w:rFonts w:ascii="Arial" w:hAnsi="Arial"/>
          <w:b/>
          <w:sz w:val="20"/>
          <w:szCs w:val="20"/>
          <w:lang w:eastAsia="ko-KR"/>
        </w:rPr>
      </w:pPr>
    </w:p>
    <w:p w:rsidR="00666053" w:rsidRPr="008E2798" w:rsidRDefault="00666053" w:rsidP="00666053">
      <w:pPr>
        <w:rPr>
          <w:rFonts w:ascii="Arial" w:hAnsi="Arial"/>
          <w:b/>
          <w:sz w:val="20"/>
          <w:szCs w:val="20"/>
          <w:lang w:eastAsia="ko-KR"/>
        </w:rPr>
      </w:pPr>
    </w:p>
    <w:p w:rsidR="00666053" w:rsidRPr="008E2798" w:rsidRDefault="00666053" w:rsidP="00666053">
      <w:pPr>
        <w:rPr>
          <w:rFonts w:ascii="Arial" w:hAnsi="Arial"/>
          <w:b/>
          <w:sz w:val="20"/>
          <w:szCs w:val="20"/>
          <w:lang w:eastAsia="ko-KR"/>
        </w:rPr>
      </w:pPr>
    </w:p>
    <w:p w:rsidR="00666053" w:rsidRPr="008E2798" w:rsidRDefault="00666053" w:rsidP="00666053">
      <w:pPr>
        <w:rPr>
          <w:rFonts w:ascii="Arial" w:hAnsi="Arial"/>
          <w:b/>
          <w:sz w:val="20"/>
          <w:szCs w:val="20"/>
          <w:lang w:eastAsia="ko-KR"/>
        </w:rPr>
      </w:pPr>
      <w:r w:rsidRPr="008E2798">
        <w:rPr>
          <w:rFonts w:ascii="Arial" w:hAnsi="Arial"/>
          <w:b/>
          <w:sz w:val="20"/>
          <w:szCs w:val="20"/>
          <w:lang w:eastAsia="ko-KR"/>
        </w:rPr>
        <w:t>4</w:t>
      </w:r>
      <w:r w:rsidR="00EF5FC7">
        <w:rPr>
          <w:rFonts w:ascii="Arial" w:hAnsi="Arial"/>
          <w:b/>
          <w:sz w:val="20"/>
          <w:szCs w:val="20"/>
          <w:lang w:eastAsia="ko-KR"/>
        </w:rPr>
        <w:t>.jpg</w:t>
      </w:r>
    </w:p>
    <w:p w:rsidR="00666053" w:rsidRPr="008E2798" w:rsidRDefault="00666053" w:rsidP="00666053">
      <w:pPr>
        <w:rPr>
          <w:sz w:val="20"/>
          <w:szCs w:val="20"/>
        </w:rPr>
      </w:pPr>
      <w:r w:rsidRPr="008E2798">
        <w:rPr>
          <w:noProof/>
          <w:sz w:val="20"/>
          <w:szCs w:val="20"/>
        </w:rPr>
        <w:drawing>
          <wp:inline distT="0" distB="0" distL="0" distR="0" wp14:anchorId="45605BD7" wp14:editId="3A1526F6">
            <wp:extent cx="2836800" cy="1800000"/>
            <wp:effectExtent l="0" t="0" r="1905" b="0"/>
            <wp:docPr id="5" nam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screen">
                      <a:lum/>
                      <a:alphaModFix/>
                      <a:extLst>
                        <a:ext uri="{28A0092B-C50C-407E-A947-70E740481C1C}">
                          <a14:useLocalDpi xmlns:a14="http://schemas.microsoft.com/office/drawing/2010/main"/>
                        </a:ext>
                      </a:extLst>
                    </a:blip>
                    <a:srcRect/>
                    <a:stretch>
                      <a:fillRect/>
                    </a:stretch>
                  </pic:blipFill>
                  <pic:spPr>
                    <a:xfrm>
                      <a:off x="0" y="0"/>
                      <a:ext cx="2836800" cy="1800000"/>
                    </a:xfrm>
                    <a:prstGeom prst="rect">
                      <a:avLst/>
                    </a:prstGeom>
                    <a:ln>
                      <a:noFill/>
                      <a:prstDash/>
                    </a:ln>
                  </pic:spPr>
                </pic:pic>
              </a:graphicData>
            </a:graphic>
          </wp:inline>
        </w:drawing>
      </w:r>
    </w:p>
    <w:p w:rsidR="00666053" w:rsidRPr="008E2798" w:rsidRDefault="00666053" w:rsidP="00666053">
      <w:pPr>
        <w:rPr>
          <w:sz w:val="20"/>
          <w:szCs w:val="20"/>
          <w:lang w:val="en-US"/>
        </w:rPr>
      </w:pPr>
      <w:proofErr w:type="spellStart"/>
      <w:r w:rsidRPr="008E2798">
        <w:rPr>
          <w:rFonts w:ascii="Arial" w:hAnsi="Arial"/>
          <w:sz w:val="20"/>
          <w:szCs w:val="20"/>
          <w:lang w:val="en-US"/>
        </w:rPr>
        <w:t>Longega</w:t>
      </w:r>
      <w:proofErr w:type="spellEnd"/>
      <w:r w:rsidRPr="008E2798">
        <w:rPr>
          <w:rFonts w:ascii="Arial" w:hAnsi="Arial"/>
          <w:sz w:val="20"/>
          <w:szCs w:val="20"/>
          <w:lang w:val="en-US"/>
        </w:rPr>
        <w:t xml:space="preserve"> Project: </w:t>
      </w:r>
      <w:proofErr w:type="spellStart"/>
      <w:r w:rsidRPr="008E2798">
        <w:rPr>
          <w:rFonts w:ascii="Arial" w:hAnsi="Arial"/>
          <w:sz w:val="20"/>
          <w:szCs w:val="20"/>
          <w:lang w:val="en-US"/>
        </w:rPr>
        <w:t>Longega</w:t>
      </w:r>
      <w:proofErr w:type="spellEnd"/>
      <w:r w:rsidRPr="008E2798">
        <w:rPr>
          <w:rFonts w:ascii="Arial" w:hAnsi="Arial"/>
          <w:sz w:val="20"/>
          <w:szCs w:val="20"/>
          <w:lang w:val="en-US"/>
        </w:rPr>
        <w:t xml:space="preserve"> Project International House, </w:t>
      </w:r>
      <w:r w:rsidRPr="008E2798">
        <w:rPr>
          <w:rFonts w:ascii="Arial" w:hAnsi="Arial"/>
          <w:sz w:val="20"/>
          <w:szCs w:val="20"/>
          <w:lang w:val="ko-KR" w:eastAsia="ko-KR"/>
        </w:rPr>
        <w:t xml:space="preserve">2023, </w:t>
      </w:r>
      <w:r w:rsidRPr="008E2798">
        <w:rPr>
          <w:rFonts w:ascii="Arial" w:hAnsi="Arial"/>
          <w:sz w:val="20"/>
          <w:szCs w:val="20"/>
          <w:lang w:val="en-US"/>
        </w:rPr>
        <w:t xml:space="preserve">South Tyrol, Italy (Image courtesy: Fabian </w:t>
      </w:r>
      <w:proofErr w:type="spellStart"/>
      <w:r w:rsidRPr="008E2798">
        <w:rPr>
          <w:rFonts w:ascii="Arial" w:hAnsi="Arial"/>
          <w:sz w:val="20"/>
          <w:szCs w:val="20"/>
          <w:lang w:val="en-US"/>
        </w:rPr>
        <w:t>Feichter</w:t>
      </w:r>
      <w:proofErr w:type="spellEnd"/>
      <w:r w:rsidRPr="008E2798">
        <w:rPr>
          <w:rFonts w:ascii="Arial" w:hAnsi="Arial"/>
          <w:sz w:val="20"/>
          <w:szCs w:val="20"/>
          <w:lang w:val="en-US"/>
        </w:rPr>
        <w:t>)</w:t>
      </w:r>
      <w:r w:rsidRPr="008E2798">
        <w:rPr>
          <w:rFonts w:ascii="Arial" w:hAnsi="Arial"/>
          <w:sz w:val="20"/>
          <w:szCs w:val="20"/>
          <w:lang w:val="en-US"/>
        </w:rPr>
        <w:br/>
      </w:r>
      <w:r w:rsidRPr="008E2798">
        <w:rPr>
          <w:rFonts w:ascii="Arial" w:hAnsi="Arial"/>
          <w:sz w:val="20"/>
          <w:szCs w:val="20"/>
          <w:lang w:val="en-US"/>
        </w:rPr>
        <w:br/>
      </w:r>
      <w:proofErr w:type="spellStart"/>
      <w:r w:rsidRPr="008E2798">
        <w:rPr>
          <w:rFonts w:ascii="Arial" w:hAnsi="Arial"/>
          <w:sz w:val="20"/>
          <w:szCs w:val="20"/>
          <w:lang w:val="en-US"/>
        </w:rPr>
        <w:t>Longega</w:t>
      </w:r>
      <w:proofErr w:type="spellEnd"/>
      <w:r w:rsidRPr="008E2798">
        <w:rPr>
          <w:rFonts w:ascii="Arial" w:hAnsi="Arial"/>
          <w:sz w:val="20"/>
          <w:szCs w:val="20"/>
          <w:lang w:val="en-US"/>
        </w:rPr>
        <w:t xml:space="preserve"> Project: </w:t>
      </w:r>
      <w:proofErr w:type="spellStart"/>
      <w:r w:rsidRPr="008E2798">
        <w:rPr>
          <w:rFonts w:ascii="Arial" w:hAnsi="Arial"/>
          <w:sz w:val="20"/>
          <w:szCs w:val="20"/>
          <w:lang w:val="en-US"/>
        </w:rPr>
        <w:t>Longega</w:t>
      </w:r>
      <w:proofErr w:type="spellEnd"/>
      <w:r w:rsidRPr="008E2798">
        <w:rPr>
          <w:rFonts w:ascii="Arial" w:hAnsi="Arial"/>
          <w:sz w:val="20"/>
          <w:szCs w:val="20"/>
          <w:lang w:val="en-US"/>
        </w:rPr>
        <w:t xml:space="preserve"> Project International House, </w:t>
      </w:r>
      <w:r w:rsidRPr="008E2798">
        <w:rPr>
          <w:rFonts w:ascii="Arial" w:hAnsi="Arial"/>
          <w:sz w:val="20"/>
          <w:szCs w:val="20"/>
          <w:lang w:val="ko-KR" w:eastAsia="ko-KR"/>
        </w:rPr>
        <w:t xml:space="preserve">2023, </w:t>
      </w:r>
      <w:proofErr w:type="spellStart"/>
      <w:r w:rsidRPr="008E2798">
        <w:rPr>
          <w:rFonts w:ascii="Arial" w:hAnsi="Arial"/>
          <w:sz w:val="20"/>
          <w:szCs w:val="20"/>
          <w:lang w:val="en-US"/>
        </w:rPr>
        <w:t>Südtirol</w:t>
      </w:r>
      <w:proofErr w:type="spellEnd"/>
      <w:r w:rsidRPr="008E2798">
        <w:rPr>
          <w:rFonts w:ascii="Arial" w:hAnsi="Arial"/>
          <w:sz w:val="20"/>
          <w:szCs w:val="20"/>
          <w:lang w:val="en-US"/>
        </w:rPr>
        <w:t xml:space="preserve">, </w:t>
      </w:r>
      <w:proofErr w:type="spellStart"/>
      <w:r w:rsidRPr="008E2798">
        <w:rPr>
          <w:rFonts w:ascii="Arial" w:hAnsi="Arial"/>
          <w:sz w:val="20"/>
          <w:szCs w:val="20"/>
          <w:lang w:val="en-US"/>
        </w:rPr>
        <w:t>Italien</w:t>
      </w:r>
      <w:proofErr w:type="spellEnd"/>
      <w:r w:rsidRPr="008E2798">
        <w:rPr>
          <w:rFonts w:ascii="Arial" w:hAnsi="Arial"/>
          <w:sz w:val="20"/>
          <w:szCs w:val="20"/>
          <w:lang w:val="en-US"/>
        </w:rPr>
        <w:t xml:space="preserve"> (</w:t>
      </w:r>
      <w:proofErr w:type="spellStart"/>
      <w:r w:rsidRPr="008E2798">
        <w:rPr>
          <w:rFonts w:ascii="Arial" w:hAnsi="Arial"/>
          <w:sz w:val="20"/>
          <w:szCs w:val="20"/>
          <w:lang w:val="en-US"/>
        </w:rPr>
        <w:t>Foto</w:t>
      </w:r>
      <w:proofErr w:type="spellEnd"/>
      <w:r w:rsidRPr="008E2798">
        <w:rPr>
          <w:rFonts w:ascii="Arial" w:hAnsi="Arial"/>
          <w:sz w:val="20"/>
          <w:szCs w:val="20"/>
          <w:lang w:val="en-US"/>
        </w:rPr>
        <w:t>: Fabian Feichter)</w:t>
      </w:r>
    </w:p>
    <w:p w:rsidR="00666053" w:rsidRPr="008E2798" w:rsidRDefault="00666053" w:rsidP="00666053">
      <w:pPr>
        <w:rPr>
          <w:rFonts w:ascii="Arial Unicode MS" w:hAnsi="Arial Unicode MS" w:hint="eastAsia"/>
          <w:sz w:val="20"/>
          <w:szCs w:val="20"/>
          <w:lang w:val="ko-KR" w:eastAsia="ko-KR"/>
        </w:rPr>
      </w:pPr>
    </w:p>
    <w:p w:rsidR="00666053" w:rsidRPr="008E2798" w:rsidRDefault="00666053" w:rsidP="00666053">
      <w:pPr>
        <w:rPr>
          <w:sz w:val="20"/>
          <w:szCs w:val="20"/>
          <w:lang w:eastAsia="ko-KR"/>
        </w:rPr>
      </w:pPr>
      <w:r w:rsidRPr="008E2798">
        <w:rPr>
          <w:rFonts w:ascii="Arial Unicode MS" w:hAnsi="Arial Unicode MS"/>
          <w:sz w:val="20"/>
          <w:szCs w:val="20"/>
          <w:lang w:val="ko-KR" w:eastAsia="ko-KR"/>
        </w:rPr>
        <w:t>론제가</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프로젝트</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론제가</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국제</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아티스트</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레지던시</w:t>
      </w:r>
      <w:r w:rsidRPr="008E2798">
        <w:rPr>
          <w:rFonts w:ascii="Arial" w:hAnsi="Arial"/>
          <w:sz w:val="20"/>
          <w:szCs w:val="20"/>
          <w:lang w:val="ko-KR" w:eastAsia="ko-KR"/>
        </w:rPr>
        <w:t xml:space="preserve">, 2023, </w:t>
      </w:r>
      <w:r w:rsidRPr="008E2798">
        <w:rPr>
          <w:rFonts w:ascii="Arial Unicode MS" w:hAnsi="Arial Unicode MS"/>
          <w:sz w:val="20"/>
          <w:szCs w:val="20"/>
          <w:lang w:val="ko-KR" w:eastAsia="ko-KR"/>
        </w:rPr>
        <w:t>사우스티롤</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이탈리아</w:t>
      </w:r>
      <w:r w:rsidRPr="008E2798">
        <w:rPr>
          <w:rFonts w:ascii="Arial" w:hAnsi="Arial"/>
          <w:sz w:val="20"/>
          <w:szCs w:val="20"/>
          <w:lang w:val="ko-KR" w:eastAsia="ko-KR"/>
        </w:rPr>
        <w:t>(</w:t>
      </w:r>
      <w:r w:rsidRPr="008E2798">
        <w:rPr>
          <w:rFonts w:ascii="Arial Unicode MS" w:hAnsi="Arial Unicode MS"/>
          <w:sz w:val="20"/>
          <w:szCs w:val="20"/>
          <w:lang w:val="ko-KR" w:eastAsia="ko-KR"/>
        </w:rPr>
        <w:t>사진</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파비안</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파이터</w:t>
      </w:r>
      <w:r w:rsidRPr="008E2798">
        <w:rPr>
          <w:rFonts w:ascii="Arial" w:hAnsi="Arial"/>
          <w:sz w:val="20"/>
          <w:szCs w:val="20"/>
          <w:lang w:val="ko-KR" w:eastAsia="ko-KR"/>
        </w:rPr>
        <w:t>)</w:t>
      </w:r>
    </w:p>
    <w:p w:rsidR="00666053" w:rsidRPr="008E2798" w:rsidRDefault="00666053" w:rsidP="00666053">
      <w:pPr>
        <w:rPr>
          <w:rFonts w:ascii="Arial" w:eastAsia="Arial" w:hAnsi="Arial" w:cs="Arial"/>
          <w:b/>
          <w:sz w:val="20"/>
          <w:szCs w:val="20"/>
          <w:lang w:val="en-US" w:eastAsia="ko-KR"/>
        </w:rPr>
      </w:pPr>
    </w:p>
    <w:p w:rsidR="00666053" w:rsidRPr="008E2798" w:rsidRDefault="00666053" w:rsidP="00666053">
      <w:pPr>
        <w:rPr>
          <w:rFonts w:ascii="Arial" w:hAnsi="Arial"/>
          <w:sz w:val="20"/>
          <w:szCs w:val="20"/>
          <w:lang w:val="ko-KR" w:eastAsia="ko-KR"/>
        </w:rPr>
      </w:pPr>
    </w:p>
    <w:p w:rsidR="00666053" w:rsidRPr="008E2798" w:rsidRDefault="00666053" w:rsidP="00666053">
      <w:pPr>
        <w:rPr>
          <w:rFonts w:ascii="Arial" w:hAnsi="Arial"/>
          <w:b/>
          <w:sz w:val="20"/>
          <w:szCs w:val="20"/>
          <w:lang w:eastAsia="ko-KR"/>
        </w:rPr>
      </w:pPr>
    </w:p>
    <w:p w:rsidR="00666053" w:rsidRPr="008E2798" w:rsidRDefault="00666053" w:rsidP="00666053">
      <w:pPr>
        <w:rPr>
          <w:rFonts w:ascii="Arial" w:hAnsi="Arial"/>
          <w:b/>
          <w:sz w:val="20"/>
          <w:szCs w:val="20"/>
          <w:lang w:eastAsia="ko-KR"/>
        </w:rPr>
      </w:pPr>
      <w:r w:rsidRPr="008E2798">
        <w:rPr>
          <w:rFonts w:ascii="Arial" w:hAnsi="Arial"/>
          <w:b/>
          <w:sz w:val="20"/>
          <w:szCs w:val="20"/>
          <w:lang w:eastAsia="ko-KR"/>
        </w:rPr>
        <w:t>8</w:t>
      </w:r>
      <w:r w:rsidR="00EF5FC7">
        <w:rPr>
          <w:rFonts w:ascii="Arial" w:hAnsi="Arial"/>
          <w:b/>
          <w:sz w:val="20"/>
          <w:szCs w:val="20"/>
          <w:lang w:eastAsia="ko-KR"/>
        </w:rPr>
        <w:t>.jpg</w:t>
      </w:r>
    </w:p>
    <w:p w:rsidR="00666053" w:rsidRPr="008E2798" w:rsidRDefault="00666053" w:rsidP="00666053">
      <w:pPr>
        <w:rPr>
          <w:sz w:val="20"/>
          <w:szCs w:val="20"/>
        </w:rPr>
      </w:pPr>
      <w:r w:rsidRPr="008E2798">
        <w:rPr>
          <w:noProof/>
          <w:sz w:val="20"/>
          <w:szCs w:val="20"/>
        </w:rPr>
        <w:drawing>
          <wp:inline distT="0" distB="0" distL="0" distR="0" wp14:anchorId="2AF2A0D7" wp14:editId="5884770B">
            <wp:extent cx="2700000" cy="1800000"/>
            <wp:effectExtent l="0" t="0" r="5715" b="0"/>
            <wp:docPr id="2" nam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screen">
                      <a:lum/>
                      <a:alphaModFix/>
                      <a:extLst>
                        <a:ext uri="{28A0092B-C50C-407E-A947-70E740481C1C}">
                          <a14:useLocalDpi xmlns:a14="http://schemas.microsoft.com/office/drawing/2010/main"/>
                        </a:ext>
                      </a:extLst>
                    </a:blip>
                    <a:srcRect/>
                    <a:stretch>
                      <a:fillRect/>
                    </a:stretch>
                  </pic:blipFill>
                  <pic:spPr>
                    <a:xfrm>
                      <a:off x="0" y="0"/>
                      <a:ext cx="2700000" cy="1800000"/>
                    </a:xfrm>
                    <a:prstGeom prst="rect">
                      <a:avLst/>
                    </a:prstGeom>
                    <a:ln>
                      <a:noFill/>
                      <a:prstDash/>
                    </a:ln>
                  </pic:spPr>
                </pic:pic>
              </a:graphicData>
            </a:graphic>
          </wp:inline>
        </w:drawing>
      </w:r>
    </w:p>
    <w:p w:rsidR="00666053" w:rsidRPr="008E2798" w:rsidRDefault="00666053" w:rsidP="00666053">
      <w:pPr>
        <w:rPr>
          <w:sz w:val="20"/>
          <w:szCs w:val="20"/>
        </w:rPr>
      </w:pPr>
      <w:r w:rsidRPr="008E2798">
        <w:rPr>
          <w:rFonts w:ascii="Arial" w:hAnsi="Arial"/>
          <w:sz w:val="20"/>
          <w:szCs w:val="20"/>
        </w:rPr>
        <w:t xml:space="preserve">Kunststoffwerkstatt and franz allein: Osteria </w:t>
      </w:r>
      <w:proofErr w:type="spellStart"/>
      <w:r w:rsidRPr="008E2798">
        <w:rPr>
          <w:rFonts w:ascii="Arial" w:hAnsi="Arial"/>
          <w:sz w:val="20"/>
          <w:szCs w:val="20"/>
        </w:rPr>
        <w:t>Dolasila</w:t>
      </w:r>
      <w:proofErr w:type="spellEnd"/>
      <w:r w:rsidRPr="008E2798">
        <w:rPr>
          <w:rFonts w:ascii="Arial" w:hAnsi="Arial"/>
          <w:sz w:val="20"/>
          <w:szCs w:val="20"/>
        </w:rPr>
        <w:t xml:space="preserve">, </w:t>
      </w:r>
      <w:r w:rsidRPr="008E2798">
        <w:rPr>
          <w:rFonts w:ascii="Arial" w:hAnsi="Arial"/>
          <w:sz w:val="20"/>
          <w:szCs w:val="20"/>
          <w:lang w:val="ko-KR" w:eastAsia="ko-KR"/>
        </w:rPr>
        <w:t xml:space="preserve">2023, </w:t>
      </w:r>
      <w:r w:rsidRPr="008E2798">
        <w:rPr>
          <w:rFonts w:ascii="Arial" w:hAnsi="Arial"/>
          <w:sz w:val="20"/>
          <w:szCs w:val="20"/>
        </w:rPr>
        <w:t xml:space="preserve">Performance at </w:t>
      </w:r>
      <w:proofErr w:type="spellStart"/>
      <w:r w:rsidRPr="008E2798">
        <w:rPr>
          <w:rFonts w:ascii="Arial" w:hAnsi="Arial"/>
          <w:sz w:val="20"/>
          <w:szCs w:val="20"/>
        </w:rPr>
        <w:t>campfire</w:t>
      </w:r>
      <w:proofErr w:type="spellEnd"/>
      <w:r w:rsidRPr="008E2798">
        <w:rPr>
          <w:rFonts w:ascii="Arial" w:hAnsi="Arial"/>
          <w:sz w:val="20"/>
          <w:szCs w:val="20"/>
        </w:rPr>
        <w:t xml:space="preserve">, Maximiliansforum, </w:t>
      </w:r>
      <w:proofErr w:type="spellStart"/>
      <w:r w:rsidRPr="008E2798">
        <w:rPr>
          <w:rFonts w:ascii="Arial" w:hAnsi="Arial"/>
          <w:sz w:val="20"/>
          <w:szCs w:val="20"/>
        </w:rPr>
        <w:t>Munich</w:t>
      </w:r>
      <w:proofErr w:type="spellEnd"/>
      <w:r w:rsidRPr="008E2798">
        <w:rPr>
          <w:rFonts w:ascii="Arial" w:hAnsi="Arial"/>
          <w:sz w:val="20"/>
          <w:szCs w:val="20"/>
        </w:rPr>
        <w:t xml:space="preserve">, Germany (Image </w:t>
      </w:r>
      <w:proofErr w:type="spellStart"/>
      <w:r w:rsidRPr="008E2798">
        <w:rPr>
          <w:rFonts w:ascii="Arial" w:hAnsi="Arial"/>
          <w:sz w:val="20"/>
          <w:szCs w:val="20"/>
        </w:rPr>
        <w:t>courtesy</w:t>
      </w:r>
      <w:proofErr w:type="spellEnd"/>
      <w:r w:rsidRPr="008E2798">
        <w:rPr>
          <w:rFonts w:ascii="Arial" w:hAnsi="Arial"/>
          <w:sz w:val="20"/>
          <w:szCs w:val="20"/>
        </w:rPr>
        <w:t xml:space="preserve">: Verena </w:t>
      </w:r>
      <w:proofErr w:type="spellStart"/>
      <w:r w:rsidRPr="008E2798">
        <w:rPr>
          <w:rFonts w:ascii="Arial" w:hAnsi="Arial"/>
          <w:sz w:val="20"/>
          <w:szCs w:val="20"/>
        </w:rPr>
        <w:t>Kathrein</w:t>
      </w:r>
      <w:proofErr w:type="spellEnd"/>
      <w:r w:rsidRPr="008E2798">
        <w:rPr>
          <w:rFonts w:ascii="Arial" w:hAnsi="Arial"/>
          <w:sz w:val="20"/>
          <w:szCs w:val="20"/>
        </w:rPr>
        <w:t>)</w:t>
      </w:r>
      <w:r w:rsidRPr="008E2798">
        <w:rPr>
          <w:rFonts w:ascii="Arial" w:hAnsi="Arial"/>
          <w:sz w:val="20"/>
          <w:szCs w:val="20"/>
        </w:rPr>
        <w:br/>
      </w:r>
      <w:r w:rsidRPr="008E2798">
        <w:rPr>
          <w:rFonts w:ascii="Arial" w:hAnsi="Arial"/>
          <w:sz w:val="20"/>
          <w:szCs w:val="20"/>
        </w:rPr>
        <w:br/>
        <w:t xml:space="preserve">Kunststoffwerkstatt und franz allein: Osteria </w:t>
      </w:r>
      <w:proofErr w:type="spellStart"/>
      <w:r w:rsidRPr="008E2798">
        <w:rPr>
          <w:rFonts w:ascii="Arial" w:hAnsi="Arial"/>
          <w:sz w:val="20"/>
          <w:szCs w:val="20"/>
        </w:rPr>
        <w:t>Dolasila</w:t>
      </w:r>
      <w:proofErr w:type="spellEnd"/>
      <w:r w:rsidRPr="008E2798">
        <w:rPr>
          <w:rFonts w:ascii="Arial" w:hAnsi="Arial"/>
          <w:sz w:val="20"/>
          <w:szCs w:val="20"/>
        </w:rPr>
        <w:t xml:space="preserve">, </w:t>
      </w:r>
      <w:r w:rsidRPr="008E2798">
        <w:rPr>
          <w:rFonts w:ascii="Arial" w:hAnsi="Arial"/>
          <w:sz w:val="20"/>
          <w:szCs w:val="20"/>
          <w:lang w:val="ko-KR" w:eastAsia="ko-KR"/>
        </w:rPr>
        <w:t xml:space="preserve">2023, </w:t>
      </w:r>
      <w:r w:rsidRPr="008E2798">
        <w:rPr>
          <w:rFonts w:ascii="Arial" w:hAnsi="Arial"/>
          <w:sz w:val="20"/>
          <w:szCs w:val="20"/>
        </w:rPr>
        <w:t xml:space="preserve">Performance am Lagerfeuer, Maximiliansforum, München, Deutschland (Foto: Verena </w:t>
      </w:r>
      <w:proofErr w:type="spellStart"/>
      <w:r w:rsidRPr="008E2798">
        <w:rPr>
          <w:rFonts w:ascii="Arial" w:hAnsi="Arial"/>
          <w:sz w:val="20"/>
          <w:szCs w:val="20"/>
        </w:rPr>
        <w:t>Kathrein</w:t>
      </w:r>
      <w:proofErr w:type="spellEnd"/>
      <w:r w:rsidRPr="008E2798">
        <w:rPr>
          <w:rFonts w:ascii="Arial" w:hAnsi="Arial"/>
          <w:sz w:val="20"/>
          <w:szCs w:val="20"/>
        </w:rPr>
        <w:t>)</w:t>
      </w:r>
    </w:p>
    <w:p w:rsidR="00666053" w:rsidRPr="008E2798" w:rsidRDefault="00666053" w:rsidP="00666053">
      <w:pPr>
        <w:rPr>
          <w:rFonts w:ascii="Arial Unicode MS" w:hAnsi="Arial Unicode MS" w:hint="eastAsia"/>
          <w:sz w:val="20"/>
          <w:szCs w:val="20"/>
          <w:lang w:val="ko-KR" w:eastAsia="ko-KR"/>
        </w:rPr>
      </w:pPr>
    </w:p>
    <w:p w:rsidR="00666053" w:rsidRPr="008E2798" w:rsidRDefault="00666053" w:rsidP="00666053">
      <w:pPr>
        <w:rPr>
          <w:sz w:val="20"/>
          <w:szCs w:val="20"/>
          <w:lang w:eastAsia="ko-KR"/>
        </w:rPr>
      </w:pPr>
      <w:r w:rsidRPr="008E2798">
        <w:rPr>
          <w:rFonts w:ascii="Arial Unicode MS" w:hAnsi="Arial Unicode MS"/>
          <w:sz w:val="20"/>
          <w:szCs w:val="20"/>
          <w:lang w:val="ko-KR" w:eastAsia="ko-KR"/>
        </w:rPr>
        <w:t>쿤스트슈토프베르크슈타트와</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프란츠</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알라인</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오스테리아</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돌라실라</w:t>
      </w:r>
      <w:r w:rsidRPr="008E2798">
        <w:rPr>
          <w:rFonts w:ascii="Arial" w:hAnsi="Arial"/>
          <w:sz w:val="20"/>
          <w:szCs w:val="20"/>
          <w:lang w:val="ko-KR" w:eastAsia="ko-KR"/>
        </w:rPr>
        <w:t xml:space="preserve">, 2023, </w:t>
      </w:r>
      <w:r w:rsidRPr="008E2798">
        <w:rPr>
          <w:rFonts w:ascii="Arial Unicode MS" w:hAnsi="Arial Unicode MS"/>
          <w:sz w:val="20"/>
          <w:szCs w:val="20"/>
          <w:lang w:val="ko-KR" w:eastAsia="ko-KR"/>
        </w:rPr>
        <w:t>캠프파이어</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퍼포먼스</w:t>
      </w:r>
      <w:r w:rsidRPr="008E2798">
        <w:rPr>
          <w:rFonts w:ascii="Arial" w:hAnsi="Arial"/>
          <w:sz w:val="20"/>
          <w:szCs w:val="20"/>
          <w:lang w:val="ko-KR" w:eastAsia="ko-KR"/>
        </w:rPr>
        <w:t>,</w:t>
      </w:r>
      <w:r w:rsidRPr="008E2798">
        <w:rPr>
          <w:rFonts w:ascii="Arial Unicode MS" w:hAnsi="Arial Unicode MS"/>
          <w:sz w:val="20"/>
          <w:szCs w:val="20"/>
          <w:lang w:val="ko-KR" w:eastAsia="ko-KR"/>
        </w:rPr>
        <w:t>막시밀리언스포럼</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뮌헨</w:t>
      </w:r>
      <w:r w:rsidRPr="008E2798">
        <w:rPr>
          <w:rFonts w:ascii="Arial" w:hAnsi="Arial"/>
          <w:sz w:val="20"/>
          <w:szCs w:val="20"/>
          <w:lang w:val="ko-KR" w:eastAsia="ko-KR"/>
        </w:rPr>
        <w:t xml:space="preserve"> , </w:t>
      </w:r>
      <w:r w:rsidRPr="008E2798">
        <w:rPr>
          <w:rFonts w:ascii="Arial Unicode MS" w:hAnsi="Arial Unicode MS"/>
          <w:sz w:val="20"/>
          <w:szCs w:val="20"/>
          <w:lang w:val="ko-KR" w:eastAsia="ko-KR"/>
        </w:rPr>
        <w:t>독일</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사진</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베레나</w:t>
      </w:r>
      <w:r w:rsidRPr="008E2798">
        <w:rPr>
          <w:rFonts w:ascii="Arial" w:hAnsi="Arial"/>
          <w:sz w:val="20"/>
          <w:szCs w:val="20"/>
          <w:lang w:val="ko-KR" w:eastAsia="ko-KR"/>
        </w:rPr>
        <w:t xml:space="preserve"> </w:t>
      </w:r>
      <w:r w:rsidRPr="008E2798">
        <w:rPr>
          <w:rFonts w:ascii="Arial Unicode MS" w:hAnsi="Arial Unicode MS"/>
          <w:sz w:val="20"/>
          <w:szCs w:val="20"/>
          <w:lang w:val="ko-KR" w:eastAsia="ko-KR"/>
        </w:rPr>
        <w:t>카트린</w:t>
      </w:r>
      <w:r w:rsidRPr="008E2798">
        <w:rPr>
          <w:rFonts w:ascii="Arial" w:hAnsi="Arial"/>
          <w:sz w:val="20"/>
          <w:szCs w:val="20"/>
          <w:lang w:eastAsia="ko-KR"/>
        </w:rPr>
        <w:t>)</w:t>
      </w:r>
    </w:p>
    <w:p w:rsidR="00666053" w:rsidRPr="008E2798" w:rsidRDefault="00666053" w:rsidP="00666053">
      <w:pPr>
        <w:rPr>
          <w:rFonts w:ascii="Arial" w:hAnsi="Arial"/>
          <w:b/>
          <w:sz w:val="20"/>
          <w:szCs w:val="20"/>
          <w:lang w:eastAsia="ko-KR"/>
        </w:rPr>
      </w:pPr>
    </w:p>
    <w:p w:rsidR="008E2798" w:rsidRDefault="008E2798" w:rsidP="00666053">
      <w:pPr>
        <w:rPr>
          <w:rFonts w:ascii="Arial" w:hAnsi="Arial"/>
          <w:b/>
          <w:sz w:val="20"/>
          <w:szCs w:val="20"/>
          <w:lang w:val="en-US" w:eastAsia="ko-KR"/>
        </w:rPr>
      </w:pPr>
    </w:p>
    <w:p w:rsidR="008E2798" w:rsidRDefault="008E2798" w:rsidP="00666053">
      <w:pPr>
        <w:rPr>
          <w:rFonts w:ascii="Arial" w:hAnsi="Arial"/>
          <w:b/>
          <w:sz w:val="20"/>
          <w:szCs w:val="20"/>
          <w:lang w:val="en-US" w:eastAsia="ko-KR"/>
        </w:rPr>
      </w:pPr>
    </w:p>
    <w:p w:rsidR="008E2798" w:rsidRDefault="008E2798" w:rsidP="00666053">
      <w:pPr>
        <w:rPr>
          <w:rFonts w:ascii="Arial" w:hAnsi="Arial"/>
          <w:b/>
          <w:sz w:val="20"/>
          <w:szCs w:val="20"/>
          <w:lang w:val="en-US" w:eastAsia="ko-KR"/>
        </w:rPr>
      </w:pPr>
    </w:p>
    <w:p w:rsidR="008E2798" w:rsidRDefault="008E2798" w:rsidP="00666053">
      <w:pPr>
        <w:rPr>
          <w:rFonts w:ascii="Arial" w:hAnsi="Arial"/>
          <w:b/>
          <w:sz w:val="20"/>
          <w:szCs w:val="20"/>
          <w:lang w:val="en-US" w:eastAsia="ko-KR"/>
        </w:rPr>
      </w:pPr>
    </w:p>
    <w:p w:rsidR="008E2798" w:rsidRDefault="008E2798" w:rsidP="00666053">
      <w:pPr>
        <w:rPr>
          <w:rFonts w:ascii="Arial" w:hAnsi="Arial"/>
          <w:b/>
          <w:sz w:val="20"/>
          <w:szCs w:val="20"/>
          <w:lang w:val="en-US" w:eastAsia="ko-KR"/>
        </w:rPr>
      </w:pPr>
    </w:p>
    <w:p w:rsidR="008E2798" w:rsidRDefault="008E2798" w:rsidP="00666053">
      <w:pPr>
        <w:rPr>
          <w:rFonts w:ascii="Arial" w:hAnsi="Arial"/>
          <w:b/>
          <w:sz w:val="20"/>
          <w:szCs w:val="20"/>
          <w:lang w:val="en-US" w:eastAsia="ko-KR"/>
        </w:rPr>
      </w:pPr>
    </w:p>
    <w:p w:rsidR="008E2798" w:rsidRDefault="008E2798" w:rsidP="00666053">
      <w:pPr>
        <w:rPr>
          <w:rFonts w:ascii="Arial" w:hAnsi="Arial"/>
          <w:b/>
          <w:sz w:val="20"/>
          <w:szCs w:val="20"/>
          <w:lang w:val="en-US" w:eastAsia="ko-KR"/>
        </w:rPr>
      </w:pPr>
    </w:p>
    <w:p w:rsidR="008E2798" w:rsidRDefault="008E2798" w:rsidP="00666053">
      <w:pPr>
        <w:rPr>
          <w:rFonts w:ascii="Arial" w:hAnsi="Arial"/>
          <w:b/>
          <w:sz w:val="20"/>
          <w:szCs w:val="20"/>
          <w:lang w:val="en-US" w:eastAsia="ko-KR"/>
        </w:rPr>
      </w:pPr>
    </w:p>
    <w:p w:rsidR="008E2798" w:rsidRDefault="008E2798" w:rsidP="00666053">
      <w:pPr>
        <w:rPr>
          <w:rFonts w:ascii="Arial" w:hAnsi="Arial"/>
          <w:b/>
          <w:sz w:val="20"/>
          <w:szCs w:val="20"/>
          <w:lang w:val="en-US" w:eastAsia="ko-KR"/>
        </w:rPr>
      </w:pPr>
    </w:p>
    <w:p w:rsidR="008E2798" w:rsidRDefault="008E2798" w:rsidP="00666053">
      <w:pPr>
        <w:rPr>
          <w:rFonts w:ascii="Arial" w:hAnsi="Arial"/>
          <w:b/>
          <w:sz w:val="20"/>
          <w:szCs w:val="20"/>
          <w:lang w:val="en-US" w:eastAsia="ko-KR"/>
        </w:rPr>
      </w:pPr>
    </w:p>
    <w:p w:rsidR="008E2798" w:rsidRDefault="008E2798" w:rsidP="00666053">
      <w:pPr>
        <w:rPr>
          <w:rFonts w:ascii="Arial" w:hAnsi="Arial"/>
          <w:b/>
          <w:sz w:val="20"/>
          <w:szCs w:val="20"/>
          <w:lang w:val="en-US" w:eastAsia="ko-KR"/>
        </w:rPr>
      </w:pPr>
    </w:p>
    <w:p w:rsidR="008E2798" w:rsidRDefault="008E2798" w:rsidP="00666053">
      <w:pPr>
        <w:rPr>
          <w:rFonts w:ascii="Arial" w:hAnsi="Arial"/>
          <w:b/>
          <w:sz w:val="20"/>
          <w:szCs w:val="20"/>
          <w:lang w:val="en-US" w:eastAsia="ko-KR"/>
        </w:rPr>
      </w:pPr>
    </w:p>
    <w:p w:rsidR="008E2798" w:rsidRDefault="008E2798" w:rsidP="00666053">
      <w:pPr>
        <w:rPr>
          <w:rFonts w:ascii="Arial" w:hAnsi="Arial"/>
          <w:b/>
          <w:sz w:val="20"/>
          <w:szCs w:val="20"/>
          <w:lang w:val="en-US" w:eastAsia="ko-KR"/>
        </w:rPr>
      </w:pPr>
    </w:p>
    <w:p w:rsidR="008E2798" w:rsidRDefault="008E2798" w:rsidP="00666053">
      <w:pPr>
        <w:rPr>
          <w:rFonts w:ascii="Arial" w:hAnsi="Arial"/>
          <w:b/>
          <w:sz w:val="20"/>
          <w:szCs w:val="20"/>
          <w:lang w:val="en-US" w:eastAsia="ko-KR"/>
        </w:rPr>
      </w:pPr>
    </w:p>
    <w:p w:rsidR="008E2798" w:rsidRDefault="008E2798" w:rsidP="00666053">
      <w:pPr>
        <w:rPr>
          <w:rFonts w:ascii="Arial" w:hAnsi="Arial"/>
          <w:b/>
          <w:sz w:val="20"/>
          <w:szCs w:val="20"/>
          <w:lang w:val="en-US" w:eastAsia="ko-KR"/>
        </w:rPr>
      </w:pPr>
    </w:p>
    <w:p w:rsidR="008E2798" w:rsidRDefault="008E2798" w:rsidP="00666053">
      <w:pPr>
        <w:rPr>
          <w:rFonts w:ascii="Arial" w:hAnsi="Arial"/>
          <w:b/>
          <w:sz w:val="20"/>
          <w:szCs w:val="20"/>
          <w:lang w:val="en-US" w:eastAsia="ko-KR"/>
        </w:rPr>
      </w:pPr>
    </w:p>
    <w:p w:rsidR="008E2798" w:rsidRDefault="008E2798" w:rsidP="00666053">
      <w:pPr>
        <w:rPr>
          <w:rFonts w:ascii="Arial" w:hAnsi="Arial"/>
          <w:b/>
          <w:sz w:val="20"/>
          <w:szCs w:val="20"/>
          <w:lang w:val="en-US" w:eastAsia="ko-KR"/>
        </w:rPr>
      </w:pPr>
    </w:p>
    <w:p w:rsidR="00666053" w:rsidRPr="008E2798" w:rsidRDefault="00666053" w:rsidP="00666053">
      <w:pPr>
        <w:rPr>
          <w:rFonts w:ascii="Arial" w:hAnsi="Arial"/>
          <w:b/>
          <w:sz w:val="20"/>
          <w:szCs w:val="20"/>
          <w:lang w:val="en-US" w:eastAsia="ko-KR"/>
        </w:rPr>
      </w:pPr>
      <w:r w:rsidRPr="008E2798">
        <w:rPr>
          <w:rFonts w:ascii="Arial" w:hAnsi="Arial"/>
          <w:b/>
          <w:sz w:val="20"/>
          <w:szCs w:val="20"/>
          <w:lang w:val="en-US" w:eastAsia="ko-KR"/>
        </w:rPr>
        <w:t>9</w:t>
      </w:r>
      <w:r w:rsidR="00EF5FC7">
        <w:rPr>
          <w:rFonts w:ascii="Arial" w:hAnsi="Arial"/>
          <w:b/>
          <w:sz w:val="20"/>
          <w:szCs w:val="20"/>
          <w:lang w:val="en-US" w:eastAsia="ko-KR"/>
        </w:rPr>
        <w:t>.jpg</w:t>
      </w:r>
    </w:p>
    <w:p w:rsidR="00666053" w:rsidRPr="008E2798" w:rsidRDefault="00666053" w:rsidP="00666053">
      <w:pPr>
        <w:rPr>
          <w:rFonts w:ascii="Arial" w:hAnsi="Arial"/>
          <w:sz w:val="20"/>
          <w:szCs w:val="20"/>
          <w:lang w:val="en-US"/>
        </w:rPr>
      </w:pPr>
      <w:r w:rsidRPr="008E2798">
        <w:rPr>
          <w:rFonts w:ascii="Arial" w:hAnsi="Arial"/>
          <w:b/>
          <w:noProof/>
          <w:sz w:val="20"/>
          <w:szCs w:val="20"/>
        </w:rPr>
        <w:drawing>
          <wp:anchor distT="0" distB="0" distL="114300" distR="114300" simplePos="0" relativeHeight="251661312" behindDoc="0" locked="0" layoutInCell="1" allowOverlap="1" wp14:anchorId="5FE1AEAF" wp14:editId="5257ED78">
            <wp:simplePos x="0" y="0"/>
            <wp:positionH relativeFrom="column">
              <wp:posOffset>230040</wp:posOffset>
            </wp:positionH>
            <wp:positionV relativeFrom="paragraph">
              <wp:posOffset>54720</wp:posOffset>
            </wp:positionV>
            <wp:extent cx="1584000" cy="2160000"/>
            <wp:effectExtent l="0" t="0" r="0" b="0"/>
            <wp:wrapTopAndBottom/>
            <wp:docPr id="12" name="Grafik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screen">
                      <a:lum/>
                      <a:alphaModFix/>
                      <a:extLst>
                        <a:ext uri="{28A0092B-C50C-407E-A947-70E740481C1C}">
                          <a14:useLocalDpi xmlns:a14="http://schemas.microsoft.com/office/drawing/2010/main"/>
                        </a:ext>
                      </a:extLst>
                    </a:blip>
                    <a:srcRect/>
                    <a:stretch>
                      <a:fillRect/>
                    </a:stretch>
                  </pic:blipFill>
                  <pic:spPr>
                    <a:xfrm>
                      <a:off x="0" y="0"/>
                      <a:ext cx="1584000" cy="2160000"/>
                    </a:xfrm>
                    <a:prstGeom prst="rect">
                      <a:avLst/>
                    </a:prstGeom>
                  </pic:spPr>
                </pic:pic>
              </a:graphicData>
            </a:graphic>
            <wp14:sizeRelH relativeFrom="margin">
              <wp14:pctWidth>0</wp14:pctWidth>
            </wp14:sizeRelH>
            <wp14:sizeRelV relativeFrom="margin">
              <wp14:pctHeight>0</wp14:pctHeight>
            </wp14:sizeRelV>
          </wp:anchor>
        </w:drawing>
      </w:r>
    </w:p>
    <w:p w:rsidR="00666053" w:rsidRPr="008E2798" w:rsidRDefault="00666053" w:rsidP="00666053">
      <w:pPr>
        <w:rPr>
          <w:rFonts w:ascii="Arial" w:hAnsi="Arial"/>
          <w:sz w:val="20"/>
          <w:szCs w:val="20"/>
          <w:lang w:val="en-US"/>
        </w:rPr>
      </w:pPr>
      <w:proofErr w:type="spellStart"/>
      <w:r w:rsidRPr="008E2798">
        <w:rPr>
          <w:rFonts w:ascii="Arial" w:hAnsi="Arial"/>
          <w:sz w:val="20"/>
          <w:szCs w:val="20"/>
          <w:lang w:val="en-US"/>
        </w:rPr>
        <w:t>Longega</w:t>
      </w:r>
      <w:proofErr w:type="spellEnd"/>
      <w:r w:rsidRPr="008E2798">
        <w:rPr>
          <w:rFonts w:ascii="Arial" w:hAnsi="Arial"/>
          <w:sz w:val="20"/>
          <w:szCs w:val="20"/>
          <w:lang w:val="en-US"/>
        </w:rPr>
        <w:t xml:space="preserve"> Project: Badminton tournament, 2021, </w:t>
      </w:r>
      <w:proofErr w:type="spellStart"/>
      <w:r w:rsidRPr="008E2798">
        <w:rPr>
          <w:rFonts w:ascii="Arial" w:hAnsi="Arial"/>
          <w:sz w:val="20"/>
          <w:szCs w:val="20"/>
          <w:lang w:val="en-US"/>
        </w:rPr>
        <w:t>Longega</w:t>
      </w:r>
      <w:proofErr w:type="spellEnd"/>
      <w:r w:rsidRPr="008E2798">
        <w:rPr>
          <w:rFonts w:ascii="Arial" w:hAnsi="Arial"/>
          <w:sz w:val="20"/>
          <w:szCs w:val="20"/>
          <w:lang w:val="en-US"/>
        </w:rPr>
        <w:t xml:space="preserve"> Project International House, South Tyrol, Italy (Image courtesy: Fabian </w:t>
      </w:r>
      <w:proofErr w:type="spellStart"/>
      <w:r w:rsidRPr="008E2798">
        <w:rPr>
          <w:rFonts w:ascii="Arial" w:hAnsi="Arial"/>
          <w:sz w:val="20"/>
          <w:szCs w:val="20"/>
          <w:lang w:val="en-US"/>
        </w:rPr>
        <w:t>Feichter</w:t>
      </w:r>
      <w:proofErr w:type="spellEnd"/>
      <w:r w:rsidRPr="008E2798">
        <w:rPr>
          <w:rFonts w:ascii="Arial" w:hAnsi="Arial"/>
          <w:sz w:val="20"/>
          <w:szCs w:val="20"/>
          <w:lang w:val="en-US"/>
        </w:rPr>
        <w:t>)</w:t>
      </w:r>
      <w:r w:rsidRPr="008E2798">
        <w:rPr>
          <w:rFonts w:ascii="Arial" w:hAnsi="Arial"/>
          <w:sz w:val="20"/>
          <w:szCs w:val="20"/>
          <w:lang w:val="en-US"/>
        </w:rPr>
        <w:br/>
      </w:r>
      <w:r w:rsidRPr="008E2798">
        <w:rPr>
          <w:rFonts w:ascii="Arial" w:hAnsi="Arial"/>
          <w:sz w:val="20"/>
          <w:szCs w:val="20"/>
          <w:lang w:val="en-US"/>
        </w:rPr>
        <w:br/>
      </w:r>
      <w:proofErr w:type="spellStart"/>
      <w:r w:rsidRPr="008E2798">
        <w:rPr>
          <w:rFonts w:ascii="Arial" w:hAnsi="Arial"/>
          <w:sz w:val="20"/>
          <w:szCs w:val="20"/>
          <w:lang w:val="en-US"/>
        </w:rPr>
        <w:t>Longega</w:t>
      </w:r>
      <w:proofErr w:type="spellEnd"/>
      <w:r w:rsidRPr="008E2798">
        <w:rPr>
          <w:rFonts w:ascii="Arial" w:hAnsi="Arial"/>
          <w:sz w:val="20"/>
          <w:szCs w:val="20"/>
          <w:lang w:val="en-US"/>
        </w:rPr>
        <w:t xml:space="preserve"> Project: Badminton </w:t>
      </w:r>
      <w:proofErr w:type="spellStart"/>
      <w:r w:rsidRPr="008E2798">
        <w:rPr>
          <w:rFonts w:ascii="Arial" w:hAnsi="Arial"/>
          <w:sz w:val="20"/>
          <w:szCs w:val="20"/>
          <w:lang w:val="en-US"/>
        </w:rPr>
        <w:t>Turnier</w:t>
      </w:r>
      <w:proofErr w:type="spellEnd"/>
      <w:r w:rsidRPr="008E2798">
        <w:rPr>
          <w:rFonts w:ascii="Arial" w:hAnsi="Arial"/>
          <w:sz w:val="20"/>
          <w:szCs w:val="20"/>
          <w:lang w:val="en-US"/>
        </w:rPr>
        <w:t xml:space="preserve">, 2021, </w:t>
      </w:r>
      <w:proofErr w:type="spellStart"/>
      <w:r w:rsidRPr="008E2798">
        <w:rPr>
          <w:rFonts w:ascii="Arial" w:hAnsi="Arial"/>
          <w:sz w:val="20"/>
          <w:szCs w:val="20"/>
          <w:lang w:val="en-US"/>
        </w:rPr>
        <w:t>Longega</w:t>
      </w:r>
      <w:proofErr w:type="spellEnd"/>
      <w:r w:rsidRPr="008E2798">
        <w:rPr>
          <w:rFonts w:ascii="Arial" w:hAnsi="Arial"/>
          <w:sz w:val="20"/>
          <w:szCs w:val="20"/>
          <w:lang w:val="en-US"/>
        </w:rPr>
        <w:t xml:space="preserve"> Project International House, </w:t>
      </w:r>
      <w:proofErr w:type="spellStart"/>
      <w:r w:rsidRPr="008E2798">
        <w:rPr>
          <w:rFonts w:ascii="Arial" w:hAnsi="Arial"/>
          <w:sz w:val="20"/>
          <w:szCs w:val="20"/>
          <w:lang w:val="en-US"/>
        </w:rPr>
        <w:t>Südtirol</w:t>
      </w:r>
      <w:proofErr w:type="spellEnd"/>
      <w:r w:rsidRPr="008E2798">
        <w:rPr>
          <w:rFonts w:ascii="Arial" w:hAnsi="Arial"/>
          <w:sz w:val="20"/>
          <w:szCs w:val="20"/>
          <w:lang w:val="en-US"/>
        </w:rPr>
        <w:t xml:space="preserve">. </w:t>
      </w:r>
      <w:proofErr w:type="spellStart"/>
      <w:r w:rsidRPr="008E2798">
        <w:rPr>
          <w:rFonts w:ascii="Arial" w:hAnsi="Arial"/>
          <w:sz w:val="20"/>
          <w:szCs w:val="20"/>
          <w:lang w:val="en-US"/>
        </w:rPr>
        <w:t>Italien</w:t>
      </w:r>
      <w:proofErr w:type="spellEnd"/>
      <w:r w:rsidRPr="008E2798">
        <w:rPr>
          <w:rFonts w:ascii="Arial" w:hAnsi="Arial"/>
          <w:sz w:val="20"/>
          <w:szCs w:val="20"/>
          <w:lang w:val="en-US"/>
        </w:rPr>
        <w:t xml:space="preserve"> (</w:t>
      </w:r>
      <w:proofErr w:type="spellStart"/>
      <w:r w:rsidRPr="008E2798">
        <w:rPr>
          <w:rFonts w:ascii="Arial" w:hAnsi="Arial"/>
          <w:sz w:val="20"/>
          <w:szCs w:val="20"/>
          <w:lang w:val="en-US"/>
        </w:rPr>
        <w:t>Foto</w:t>
      </w:r>
      <w:proofErr w:type="spellEnd"/>
      <w:r w:rsidRPr="008E2798">
        <w:rPr>
          <w:rFonts w:ascii="Arial" w:hAnsi="Arial"/>
          <w:sz w:val="20"/>
          <w:szCs w:val="20"/>
          <w:lang w:val="en-US"/>
        </w:rPr>
        <w:t xml:space="preserve">: Fabian </w:t>
      </w:r>
      <w:proofErr w:type="spellStart"/>
      <w:r w:rsidRPr="008E2798">
        <w:rPr>
          <w:rFonts w:ascii="Arial" w:hAnsi="Arial"/>
          <w:sz w:val="20"/>
          <w:szCs w:val="20"/>
          <w:lang w:val="en-US"/>
        </w:rPr>
        <w:t>Feichter</w:t>
      </w:r>
      <w:proofErr w:type="spellEnd"/>
      <w:r w:rsidRPr="008E2798">
        <w:rPr>
          <w:rFonts w:ascii="Arial" w:hAnsi="Arial"/>
          <w:sz w:val="20"/>
          <w:szCs w:val="20"/>
          <w:lang w:val="en-US"/>
        </w:rPr>
        <w:t>)</w:t>
      </w:r>
    </w:p>
    <w:p w:rsidR="00666053" w:rsidRPr="008E2798" w:rsidRDefault="00666053" w:rsidP="00666053">
      <w:pPr>
        <w:rPr>
          <w:sz w:val="20"/>
          <w:szCs w:val="20"/>
          <w:lang w:val="en-US"/>
        </w:rPr>
      </w:pPr>
      <w:r w:rsidRPr="008E2798">
        <w:rPr>
          <w:rFonts w:ascii="Malgun Gothic" w:eastAsia="Malgun Gothic" w:hAnsi="Malgun Gothic" w:cs="Malgun Gothic"/>
          <w:sz w:val="20"/>
          <w:szCs w:val="20"/>
          <w:lang w:val="ko-KR" w:eastAsia="ko-KR"/>
        </w:rPr>
        <w:t>론제가</w:t>
      </w:r>
      <w:r w:rsidRPr="008E2798">
        <w:rPr>
          <w:rFonts w:ascii="Arial" w:hAnsi="Arial"/>
          <w:sz w:val="20"/>
          <w:szCs w:val="20"/>
          <w:lang w:val="ko-KR" w:eastAsia="ko-KR"/>
        </w:rPr>
        <w:t xml:space="preserve"> </w:t>
      </w:r>
      <w:r w:rsidRPr="008E2798">
        <w:rPr>
          <w:rFonts w:ascii="Malgun Gothic" w:eastAsia="Malgun Gothic" w:hAnsi="Malgun Gothic" w:cs="Malgun Gothic"/>
          <w:sz w:val="20"/>
          <w:szCs w:val="20"/>
          <w:lang w:val="ko-KR" w:eastAsia="ko-KR"/>
        </w:rPr>
        <w:t>프로젝트</w:t>
      </w:r>
      <w:r w:rsidRPr="008E2798">
        <w:rPr>
          <w:rFonts w:ascii="Arial" w:hAnsi="Arial"/>
          <w:sz w:val="20"/>
          <w:szCs w:val="20"/>
          <w:lang w:val="ko-KR" w:eastAsia="ko-KR"/>
        </w:rPr>
        <w:t xml:space="preserve">: </w:t>
      </w:r>
      <w:r w:rsidRPr="008E2798">
        <w:rPr>
          <w:rFonts w:ascii="Malgun Gothic" w:eastAsia="Malgun Gothic" w:hAnsi="Malgun Gothic" w:cs="Malgun Gothic"/>
          <w:sz w:val="20"/>
          <w:szCs w:val="20"/>
          <w:lang w:val="ko-KR" w:eastAsia="ko-KR"/>
        </w:rPr>
        <w:t>베드민턴</w:t>
      </w:r>
      <w:r w:rsidRPr="008E2798">
        <w:rPr>
          <w:rFonts w:ascii="Arial" w:hAnsi="Arial"/>
          <w:sz w:val="20"/>
          <w:szCs w:val="20"/>
          <w:lang w:val="ko-KR" w:eastAsia="ko-KR"/>
        </w:rPr>
        <w:t xml:space="preserve"> </w:t>
      </w:r>
      <w:r w:rsidRPr="008E2798">
        <w:rPr>
          <w:rFonts w:ascii="Malgun Gothic" w:eastAsia="Malgun Gothic" w:hAnsi="Malgun Gothic" w:cs="Malgun Gothic"/>
          <w:sz w:val="20"/>
          <w:szCs w:val="20"/>
          <w:lang w:val="ko-KR" w:eastAsia="ko-KR"/>
        </w:rPr>
        <w:t>토너먼트</w:t>
      </w:r>
      <w:r w:rsidRPr="008E2798">
        <w:rPr>
          <w:rFonts w:ascii="Arial" w:hAnsi="Arial"/>
          <w:sz w:val="20"/>
          <w:szCs w:val="20"/>
          <w:lang w:val="ko-KR" w:eastAsia="ko-KR"/>
        </w:rPr>
        <w:t xml:space="preserve">, 2021, </w:t>
      </w:r>
      <w:r w:rsidRPr="008E2798">
        <w:rPr>
          <w:rFonts w:ascii="Malgun Gothic" w:eastAsia="Malgun Gothic" w:hAnsi="Malgun Gothic" w:cs="Malgun Gothic"/>
          <w:sz w:val="20"/>
          <w:szCs w:val="20"/>
          <w:lang w:val="ko-KR" w:eastAsia="ko-KR"/>
        </w:rPr>
        <w:t>론제가</w:t>
      </w:r>
      <w:r w:rsidRPr="008E2798">
        <w:rPr>
          <w:rFonts w:ascii="Arial" w:hAnsi="Arial"/>
          <w:sz w:val="20"/>
          <w:szCs w:val="20"/>
          <w:lang w:val="ko-KR" w:eastAsia="ko-KR"/>
        </w:rPr>
        <w:t xml:space="preserve"> </w:t>
      </w:r>
      <w:r w:rsidRPr="008E2798">
        <w:rPr>
          <w:rFonts w:ascii="Malgun Gothic" w:eastAsia="Malgun Gothic" w:hAnsi="Malgun Gothic" w:cs="Malgun Gothic"/>
          <w:sz w:val="20"/>
          <w:szCs w:val="20"/>
          <w:lang w:val="ko-KR" w:eastAsia="ko-KR"/>
        </w:rPr>
        <w:t>국제</w:t>
      </w:r>
      <w:r w:rsidRPr="008E2798">
        <w:rPr>
          <w:rFonts w:ascii="Arial" w:hAnsi="Arial"/>
          <w:sz w:val="20"/>
          <w:szCs w:val="20"/>
          <w:lang w:val="ko-KR" w:eastAsia="ko-KR"/>
        </w:rPr>
        <w:t xml:space="preserve"> </w:t>
      </w:r>
      <w:r w:rsidRPr="008E2798">
        <w:rPr>
          <w:rFonts w:ascii="Malgun Gothic" w:eastAsia="Malgun Gothic" w:hAnsi="Malgun Gothic" w:cs="Malgun Gothic"/>
          <w:sz w:val="20"/>
          <w:szCs w:val="20"/>
          <w:lang w:val="ko-KR" w:eastAsia="ko-KR"/>
        </w:rPr>
        <w:t>아티스트</w:t>
      </w:r>
      <w:r w:rsidRPr="008E2798">
        <w:rPr>
          <w:rFonts w:ascii="Arial" w:hAnsi="Arial"/>
          <w:sz w:val="20"/>
          <w:szCs w:val="20"/>
          <w:lang w:val="ko-KR" w:eastAsia="ko-KR"/>
        </w:rPr>
        <w:t xml:space="preserve"> </w:t>
      </w:r>
      <w:r w:rsidRPr="008E2798">
        <w:rPr>
          <w:rFonts w:ascii="Malgun Gothic" w:eastAsia="Malgun Gothic" w:hAnsi="Malgun Gothic" w:cs="Malgun Gothic"/>
          <w:sz w:val="20"/>
          <w:szCs w:val="20"/>
          <w:lang w:val="ko-KR" w:eastAsia="ko-KR"/>
        </w:rPr>
        <w:t>레지던시</w:t>
      </w:r>
      <w:r w:rsidRPr="008E2798">
        <w:rPr>
          <w:rFonts w:ascii="Arial" w:hAnsi="Arial"/>
          <w:sz w:val="20"/>
          <w:szCs w:val="20"/>
          <w:lang w:val="ko-KR" w:eastAsia="ko-KR"/>
        </w:rPr>
        <w:t xml:space="preserve">, </w:t>
      </w:r>
      <w:r w:rsidRPr="008E2798">
        <w:rPr>
          <w:rFonts w:ascii="Malgun Gothic" w:eastAsia="Malgun Gothic" w:hAnsi="Malgun Gothic" w:cs="Malgun Gothic"/>
          <w:sz w:val="20"/>
          <w:szCs w:val="20"/>
          <w:lang w:val="ko-KR" w:eastAsia="ko-KR"/>
        </w:rPr>
        <w:t>사우스</w:t>
      </w:r>
      <w:r w:rsidRPr="008E2798">
        <w:rPr>
          <w:rFonts w:ascii="Arial" w:hAnsi="Arial"/>
          <w:sz w:val="20"/>
          <w:szCs w:val="20"/>
          <w:lang w:val="ko-KR" w:eastAsia="ko-KR"/>
        </w:rPr>
        <w:t xml:space="preserve"> </w:t>
      </w:r>
      <w:r w:rsidRPr="008E2798">
        <w:rPr>
          <w:rFonts w:ascii="Malgun Gothic" w:eastAsia="Malgun Gothic" w:hAnsi="Malgun Gothic" w:cs="Malgun Gothic"/>
          <w:sz w:val="20"/>
          <w:szCs w:val="20"/>
          <w:lang w:val="ko-KR" w:eastAsia="ko-KR"/>
        </w:rPr>
        <w:t>티롤</w:t>
      </w:r>
      <w:r w:rsidRPr="008E2798">
        <w:rPr>
          <w:rFonts w:ascii="Arial" w:hAnsi="Arial"/>
          <w:sz w:val="20"/>
          <w:szCs w:val="20"/>
          <w:lang w:val="ko-KR" w:eastAsia="ko-KR"/>
        </w:rPr>
        <w:t xml:space="preserve">, </w:t>
      </w:r>
      <w:r w:rsidRPr="008E2798">
        <w:rPr>
          <w:rFonts w:ascii="Malgun Gothic" w:eastAsia="Malgun Gothic" w:hAnsi="Malgun Gothic" w:cs="Malgun Gothic"/>
          <w:sz w:val="20"/>
          <w:szCs w:val="20"/>
          <w:lang w:val="ko-KR" w:eastAsia="ko-KR"/>
        </w:rPr>
        <w:t>이탈리아</w:t>
      </w:r>
      <w:r w:rsidRPr="008E2798">
        <w:rPr>
          <w:rFonts w:ascii="Arial" w:hAnsi="Arial"/>
          <w:sz w:val="20"/>
          <w:szCs w:val="20"/>
          <w:lang w:val="ko-KR" w:eastAsia="ko-KR"/>
        </w:rPr>
        <w:t xml:space="preserve"> (</w:t>
      </w:r>
      <w:r w:rsidRPr="008E2798">
        <w:rPr>
          <w:rFonts w:ascii="Malgun Gothic" w:eastAsia="Malgun Gothic" w:hAnsi="Malgun Gothic" w:cs="Malgun Gothic"/>
          <w:sz w:val="20"/>
          <w:szCs w:val="20"/>
          <w:lang w:val="ko-KR" w:eastAsia="ko-KR"/>
        </w:rPr>
        <w:t>사진</w:t>
      </w:r>
      <w:r w:rsidRPr="008E2798">
        <w:rPr>
          <w:rFonts w:ascii="Arial" w:hAnsi="Arial"/>
          <w:sz w:val="20"/>
          <w:szCs w:val="20"/>
          <w:lang w:val="ko-KR" w:eastAsia="ko-KR"/>
        </w:rPr>
        <w:t xml:space="preserve">: </w:t>
      </w:r>
      <w:r w:rsidRPr="008E2798">
        <w:rPr>
          <w:rFonts w:ascii="Malgun Gothic" w:eastAsia="Malgun Gothic" w:hAnsi="Malgun Gothic" w:cs="Malgun Gothic"/>
          <w:sz w:val="20"/>
          <w:szCs w:val="20"/>
          <w:lang w:val="ko-KR" w:eastAsia="ko-KR"/>
        </w:rPr>
        <w:t>파비안</w:t>
      </w:r>
      <w:r w:rsidRPr="008E2798">
        <w:rPr>
          <w:rFonts w:ascii="Arial" w:hAnsi="Arial"/>
          <w:sz w:val="20"/>
          <w:szCs w:val="20"/>
          <w:lang w:val="ko-KR" w:eastAsia="ko-KR"/>
        </w:rPr>
        <w:t xml:space="preserve"> </w:t>
      </w:r>
      <w:r w:rsidRPr="008E2798">
        <w:rPr>
          <w:rFonts w:ascii="Malgun Gothic" w:eastAsia="Malgun Gothic" w:hAnsi="Malgun Gothic" w:cs="Malgun Gothic"/>
          <w:sz w:val="20"/>
          <w:szCs w:val="20"/>
          <w:lang w:val="ko-KR" w:eastAsia="ko-KR"/>
        </w:rPr>
        <w:t>파이터</w:t>
      </w:r>
      <w:r w:rsidRPr="008E2798">
        <w:rPr>
          <w:rFonts w:ascii="Arial" w:hAnsi="Arial"/>
          <w:sz w:val="20"/>
          <w:szCs w:val="20"/>
          <w:lang w:val="ko-KR" w:eastAsia="ko-KR"/>
        </w:rPr>
        <w:t>)</w:t>
      </w:r>
    </w:p>
    <w:p w:rsidR="00666053" w:rsidRPr="008E2798" w:rsidRDefault="00666053" w:rsidP="00666053">
      <w:pPr>
        <w:spacing w:line="360" w:lineRule="auto"/>
        <w:rPr>
          <w:rFonts w:ascii="Arial" w:hAnsi="Arial" w:cs="Arial"/>
          <w:b/>
          <w:sz w:val="20"/>
          <w:szCs w:val="20"/>
          <w:lang w:val="en-US"/>
        </w:rPr>
      </w:pPr>
    </w:p>
    <w:p w:rsidR="00721F4B" w:rsidRPr="008E2798" w:rsidRDefault="00721F4B" w:rsidP="00721F4B">
      <w:pPr>
        <w:rPr>
          <w:rFonts w:ascii="Arial" w:hAnsi="Arial"/>
          <w:b/>
          <w:sz w:val="20"/>
          <w:szCs w:val="20"/>
        </w:rPr>
      </w:pPr>
      <w:proofErr w:type="spellStart"/>
      <w:r w:rsidRPr="008E2798">
        <w:rPr>
          <w:rFonts w:ascii="Arial" w:hAnsi="Arial"/>
          <w:b/>
          <w:sz w:val="20"/>
          <w:szCs w:val="20"/>
        </w:rPr>
        <w:t>LongegaProject_Official</w:t>
      </w:r>
      <w:proofErr w:type="spellEnd"/>
      <w:r w:rsidRPr="008E2798">
        <w:rPr>
          <w:rFonts w:ascii="Arial" w:hAnsi="Arial"/>
          <w:b/>
          <w:sz w:val="20"/>
          <w:szCs w:val="20"/>
        </w:rPr>
        <w:t xml:space="preserve"> 01.jpg</w:t>
      </w:r>
    </w:p>
    <w:p w:rsidR="005626AD" w:rsidRPr="008E2798" w:rsidRDefault="005626AD" w:rsidP="00666053">
      <w:pPr>
        <w:spacing w:line="360" w:lineRule="auto"/>
        <w:rPr>
          <w:rFonts w:ascii="Arial" w:hAnsi="Arial" w:cs="Arial"/>
          <w:b/>
          <w:sz w:val="20"/>
          <w:szCs w:val="20"/>
          <w:lang w:val="en-US"/>
        </w:rPr>
      </w:pPr>
    </w:p>
    <w:p w:rsidR="005626AD" w:rsidRPr="008E2798" w:rsidRDefault="005626AD" w:rsidP="005626AD">
      <w:pPr>
        <w:jc w:val="both"/>
        <w:rPr>
          <w:rFonts w:ascii="Arial" w:hAnsi="Arial" w:cs="Arial"/>
          <w:sz w:val="20"/>
          <w:szCs w:val="20"/>
          <w:lang w:val="en-US"/>
        </w:rPr>
      </w:pPr>
      <w:r w:rsidRPr="008E2798">
        <w:rPr>
          <w:rFonts w:ascii="Arial" w:hAnsi="Arial" w:cs="Arial"/>
          <w:noProof/>
          <w:sz w:val="20"/>
          <w:szCs w:val="20"/>
        </w:rPr>
        <w:drawing>
          <wp:inline distT="0" distB="0" distL="0" distR="0" wp14:anchorId="5A334DFE" wp14:editId="123DE8AB">
            <wp:extent cx="3240000" cy="21600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ngegaProject_Official 01.jpg"/>
                    <pic:cNvPicPr/>
                  </pic:nvPicPr>
                  <pic:blipFill>
                    <a:blip r:embed="rId11" cstate="screen">
                      <a:extLst>
                        <a:ext uri="{28A0092B-C50C-407E-A947-70E740481C1C}">
                          <a14:useLocalDpi xmlns:a14="http://schemas.microsoft.com/office/drawing/2010/main"/>
                        </a:ext>
                      </a:extLst>
                    </a:blip>
                    <a:stretch>
                      <a:fillRect/>
                    </a:stretch>
                  </pic:blipFill>
                  <pic:spPr>
                    <a:xfrm>
                      <a:off x="0" y="0"/>
                      <a:ext cx="3240000" cy="2160000"/>
                    </a:xfrm>
                    <a:prstGeom prst="rect">
                      <a:avLst/>
                    </a:prstGeom>
                  </pic:spPr>
                </pic:pic>
              </a:graphicData>
            </a:graphic>
          </wp:inline>
        </w:drawing>
      </w:r>
    </w:p>
    <w:p w:rsidR="005626AD" w:rsidRPr="008E2798" w:rsidRDefault="005626AD" w:rsidP="005626AD">
      <w:pPr>
        <w:jc w:val="both"/>
        <w:rPr>
          <w:rFonts w:ascii="Arial" w:hAnsi="Arial" w:cs="Arial"/>
          <w:sz w:val="20"/>
          <w:szCs w:val="20"/>
          <w:lang w:val="en-US"/>
        </w:rPr>
      </w:pPr>
    </w:p>
    <w:p w:rsidR="00721F4B" w:rsidRPr="008E2798" w:rsidRDefault="00721F4B" w:rsidP="005626AD">
      <w:pPr>
        <w:rPr>
          <w:rFonts w:ascii="Arial" w:hAnsi="Arial"/>
          <w:sz w:val="20"/>
          <w:szCs w:val="20"/>
        </w:rPr>
      </w:pPr>
    </w:p>
    <w:p w:rsidR="005626AD" w:rsidRPr="008E2798" w:rsidRDefault="005626AD" w:rsidP="005626AD">
      <w:pPr>
        <w:rPr>
          <w:rFonts w:ascii="Arial" w:hAnsi="Arial"/>
          <w:sz w:val="20"/>
          <w:szCs w:val="20"/>
        </w:rPr>
      </w:pPr>
      <w:r w:rsidRPr="008E2798">
        <w:rPr>
          <w:rFonts w:ascii="Arial" w:hAnsi="Arial"/>
          <w:sz w:val="20"/>
          <w:szCs w:val="20"/>
        </w:rPr>
        <w:t xml:space="preserve">Das Kollektiv </w:t>
      </w:r>
      <w:proofErr w:type="spellStart"/>
      <w:r w:rsidRPr="008E2798">
        <w:rPr>
          <w:rFonts w:ascii="Arial" w:hAnsi="Arial"/>
          <w:sz w:val="20"/>
          <w:szCs w:val="20"/>
        </w:rPr>
        <w:t>Longega</w:t>
      </w:r>
      <w:proofErr w:type="spellEnd"/>
      <w:r w:rsidRPr="008E2798">
        <w:rPr>
          <w:rFonts w:ascii="Arial" w:hAnsi="Arial"/>
          <w:sz w:val="20"/>
          <w:szCs w:val="20"/>
        </w:rPr>
        <w:t xml:space="preserve"> Project mit der Kuratorin: (v.l.n.r.) Oliver Haussmann, Nele Ka, Sophie-Charlotte Bombeck (Kuratorin), Youlee Ku, Siyoung Kim, Fabian Feichter. </w:t>
      </w:r>
    </w:p>
    <w:p w:rsidR="005626AD" w:rsidRPr="008D43DB" w:rsidRDefault="005626AD" w:rsidP="005626AD">
      <w:pPr>
        <w:rPr>
          <w:rFonts w:ascii="Arial" w:hAnsi="Arial"/>
          <w:sz w:val="20"/>
          <w:szCs w:val="20"/>
        </w:rPr>
      </w:pPr>
      <w:r w:rsidRPr="008D43DB">
        <w:rPr>
          <w:rFonts w:ascii="Arial" w:hAnsi="Arial"/>
          <w:sz w:val="20"/>
          <w:szCs w:val="20"/>
        </w:rPr>
        <w:t xml:space="preserve">Foto: </w:t>
      </w:r>
      <w:proofErr w:type="spellStart"/>
      <w:r w:rsidRPr="008D43DB">
        <w:rPr>
          <w:rFonts w:ascii="Arial" w:hAnsi="Arial"/>
          <w:sz w:val="20"/>
          <w:szCs w:val="20"/>
        </w:rPr>
        <w:t>Yegju</w:t>
      </w:r>
      <w:proofErr w:type="spellEnd"/>
      <w:r w:rsidRPr="008D43DB">
        <w:rPr>
          <w:rFonts w:ascii="Arial" w:hAnsi="Arial"/>
          <w:sz w:val="20"/>
          <w:szCs w:val="20"/>
        </w:rPr>
        <w:t xml:space="preserve"> Shin.</w:t>
      </w:r>
    </w:p>
    <w:p w:rsidR="00666053" w:rsidRPr="008D43DB" w:rsidRDefault="00666053" w:rsidP="00666053">
      <w:pPr>
        <w:spacing w:line="360" w:lineRule="auto"/>
        <w:rPr>
          <w:rFonts w:ascii="Arial" w:hAnsi="Arial" w:cs="Arial"/>
          <w:sz w:val="20"/>
          <w:szCs w:val="20"/>
        </w:rPr>
      </w:pPr>
    </w:p>
    <w:p w:rsidR="008E2798" w:rsidRPr="008D43DB" w:rsidRDefault="008E2798" w:rsidP="00721F4B">
      <w:pPr>
        <w:rPr>
          <w:rFonts w:ascii="Arial" w:hAnsi="Arial"/>
          <w:b/>
          <w:sz w:val="20"/>
          <w:szCs w:val="20"/>
        </w:rPr>
      </w:pPr>
    </w:p>
    <w:p w:rsidR="008E2798" w:rsidRPr="008D43DB" w:rsidRDefault="008E2798" w:rsidP="00721F4B">
      <w:pPr>
        <w:rPr>
          <w:rFonts w:ascii="Arial" w:hAnsi="Arial"/>
          <w:b/>
          <w:sz w:val="20"/>
          <w:szCs w:val="20"/>
        </w:rPr>
      </w:pPr>
    </w:p>
    <w:p w:rsidR="008E2798" w:rsidRPr="008D43DB" w:rsidRDefault="008E2798" w:rsidP="00721F4B">
      <w:pPr>
        <w:rPr>
          <w:rFonts w:ascii="Arial" w:hAnsi="Arial"/>
          <w:b/>
          <w:sz w:val="20"/>
          <w:szCs w:val="20"/>
        </w:rPr>
      </w:pPr>
    </w:p>
    <w:p w:rsidR="008E2798" w:rsidRPr="008D43DB" w:rsidRDefault="008E2798" w:rsidP="00721F4B">
      <w:pPr>
        <w:rPr>
          <w:rFonts w:ascii="Arial" w:hAnsi="Arial"/>
          <w:b/>
          <w:sz w:val="20"/>
          <w:szCs w:val="20"/>
        </w:rPr>
      </w:pPr>
    </w:p>
    <w:p w:rsidR="008E2798" w:rsidRPr="008D43DB" w:rsidRDefault="008E2798" w:rsidP="00721F4B">
      <w:pPr>
        <w:rPr>
          <w:rFonts w:ascii="Arial" w:hAnsi="Arial"/>
          <w:b/>
          <w:sz w:val="20"/>
          <w:szCs w:val="20"/>
        </w:rPr>
      </w:pPr>
    </w:p>
    <w:p w:rsidR="008E2798" w:rsidRPr="008D43DB" w:rsidRDefault="008E2798" w:rsidP="00721F4B">
      <w:pPr>
        <w:rPr>
          <w:rFonts w:ascii="Arial" w:hAnsi="Arial"/>
          <w:b/>
          <w:sz w:val="20"/>
          <w:szCs w:val="20"/>
        </w:rPr>
      </w:pPr>
    </w:p>
    <w:p w:rsidR="008E2798" w:rsidRPr="008D43DB" w:rsidRDefault="008E2798" w:rsidP="00721F4B">
      <w:pPr>
        <w:rPr>
          <w:rFonts w:ascii="Arial" w:hAnsi="Arial"/>
          <w:b/>
          <w:sz w:val="20"/>
          <w:szCs w:val="20"/>
        </w:rPr>
      </w:pPr>
    </w:p>
    <w:p w:rsidR="008E2798" w:rsidRPr="008D43DB" w:rsidRDefault="008E2798" w:rsidP="00721F4B">
      <w:pPr>
        <w:rPr>
          <w:rFonts w:ascii="Arial" w:hAnsi="Arial"/>
          <w:b/>
          <w:sz w:val="20"/>
          <w:szCs w:val="20"/>
        </w:rPr>
      </w:pPr>
    </w:p>
    <w:p w:rsidR="008E2798" w:rsidRPr="008D43DB" w:rsidRDefault="008E2798" w:rsidP="00721F4B">
      <w:pPr>
        <w:rPr>
          <w:rFonts w:ascii="Arial" w:hAnsi="Arial"/>
          <w:b/>
          <w:sz w:val="20"/>
          <w:szCs w:val="20"/>
        </w:rPr>
      </w:pPr>
    </w:p>
    <w:p w:rsidR="00721F4B" w:rsidRPr="008D43DB" w:rsidRDefault="00721F4B" w:rsidP="008E2798">
      <w:pPr>
        <w:rPr>
          <w:rFonts w:ascii="Arial" w:hAnsi="Arial"/>
          <w:b/>
          <w:sz w:val="20"/>
          <w:szCs w:val="20"/>
        </w:rPr>
      </w:pPr>
      <w:proofErr w:type="spellStart"/>
      <w:r w:rsidRPr="008D43DB">
        <w:rPr>
          <w:rFonts w:ascii="Arial" w:hAnsi="Arial"/>
          <w:b/>
          <w:sz w:val="20"/>
          <w:szCs w:val="20"/>
        </w:rPr>
        <w:t>Longega</w:t>
      </w:r>
      <w:proofErr w:type="spellEnd"/>
      <w:r w:rsidRPr="008D43DB">
        <w:rPr>
          <w:rFonts w:ascii="Arial" w:hAnsi="Arial"/>
          <w:b/>
          <w:sz w:val="20"/>
          <w:szCs w:val="20"/>
        </w:rPr>
        <w:t xml:space="preserve"> Project Kollektiv.jpg</w:t>
      </w:r>
      <w:r w:rsidR="00666053" w:rsidRPr="008E2798">
        <w:rPr>
          <w:rFonts w:ascii="Arial" w:hAnsi="Arial" w:cs="Arial"/>
          <w:noProof/>
          <w:sz w:val="20"/>
          <w:szCs w:val="20"/>
        </w:rPr>
        <w:drawing>
          <wp:anchor distT="0" distB="0" distL="114300" distR="114300" simplePos="0" relativeHeight="251659264" behindDoc="0" locked="0" layoutInCell="1" allowOverlap="1" wp14:anchorId="00577030" wp14:editId="6C1393F4">
            <wp:simplePos x="0" y="0"/>
            <wp:positionH relativeFrom="column">
              <wp:posOffset>23040</wp:posOffset>
            </wp:positionH>
            <wp:positionV relativeFrom="paragraph">
              <wp:posOffset>237490</wp:posOffset>
            </wp:positionV>
            <wp:extent cx="3110400" cy="2160000"/>
            <wp:effectExtent l="0" t="0" r="0" b="0"/>
            <wp:wrapTopAndBottom/>
            <wp:docPr id="8" name="Grafik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screen">
                      <a:lum/>
                      <a:alphaModFix/>
                      <a:extLst>
                        <a:ext uri="{28A0092B-C50C-407E-A947-70E740481C1C}">
                          <a14:useLocalDpi xmlns:a14="http://schemas.microsoft.com/office/drawing/2010/main"/>
                        </a:ext>
                      </a:extLst>
                    </a:blip>
                    <a:srcRect/>
                    <a:stretch>
                      <a:fillRect/>
                    </a:stretch>
                  </pic:blipFill>
                  <pic:spPr>
                    <a:xfrm>
                      <a:off x="0" y="0"/>
                      <a:ext cx="3110400" cy="2160000"/>
                    </a:xfrm>
                    <a:prstGeom prst="rect">
                      <a:avLst/>
                    </a:prstGeom>
                  </pic:spPr>
                </pic:pic>
              </a:graphicData>
            </a:graphic>
            <wp14:sizeRelH relativeFrom="margin">
              <wp14:pctWidth>0</wp14:pctWidth>
            </wp14:sizeRelH>
            <wp14:sizeRelV relativeFrom="margin">
              <wp14:pctHeight>0</wp14:pctHeight>
            </wp14:sizeRelV>
          </wp:anchor>
        </w:drawing>
      </w:r>
    </w:p>
    <w:p w:rsidR="00666053" w:rsidRPr="008E2798" w:rsidRDefault="00666053" w:rsidP="00666053">
      <w:pPr>
        <w:rPr>
          <w:rFonts w:ascii="Arial" w:hAnsi="Arial"/>
          <w:sz w:val="20"/>
          <w:szCs w:val="20"/>
        </w:rPr>
      </w:pPr>
      <w:r w:rsidRPr="008E2798">
        <w:rPr>
          <w:rFonts w:ascii="Arial" w:hAnsi="Arial"/>
          <w:sz w:val="20"/>
          <w:szCs w:val="20"/>
        </w:rPr>
        <w:t xml:space="preserve">Das Kollektiv </w:t>
      </w:r>
      <w:proofErr w:type="spellStart"/>
      <w:r w:rsidRPr="008E2798">
        <w:rPr>
          <w:rFonts w:ascii="Arial" w:hAnsi="Arial"/>
          <w:sz w:val="20"/>
          <w:szCs w:val="20"/>
        </w:rPr>
        <w:t>Longega</w:t>
      </w:r>
      <w:proofErr w:type="spellEnd"/>
      <w:r w:rsidRPr="008E2798">
        <w:rPr>
          <w:rFonts w:ascii="Arial" w:hAnsi="Arial"/>
          <w:sz w:val="20"/>
          <w:szCs w:val="20"/>
        </w:rPr>
        <w:t xml:space="preserve"> Project: (v.l.n.r.) Oliver Haussmann, Nele Ka, Youlee Ku, Siyoung Kim, Fabian Feichter. Foto: </w:t>
      </w:r>
      <w:proofErr w:type="spellStart"/>
      <w:r w:rsidRPr="008E2798">
        <w:rPr>
          <w:rFonts w:ascii="Arial" w:hAnsi="Arial"/>
          <w:sz w:val="20"/>
          <w:szCs w:val="20"/>
        </w:rPr>
        <w:t>Yegju</w:t>
      </w:r>
      <w:proofErr w:type="spellEnd"/>
      <w:r w:rsidRPr="008E2798">
        <w:rPr>
          <w:rFonts w:ascii="Arial" w:hAnsi="Arial"/>
          <w:sz w:val="20"/>
          <w:szCs w:val="20"/>
        </w:rPr>
        <w:t xml:space="preserve"> Shin.</w:t>
      </w:r>
    </w:p>
    <w:p w:rsidR="00721F4B" w:rsidRPr="008E2798" w:rsidRDefault="00721F4B" w:rsidP="00666053">
      <w:pPr>
        <w:rPr>
          <w:rFonts w:ascii="Arial" w:eastAsia="Malgun Gothic" w:hAnsi="Arial" w:cs="Arial"/>
          <w:color w:val="000000"/>
          <w:sz w:val="20"/>
          <w:szCs w:val="20"/>
        </w:rPr>
      </w:pPr>
    </w:p>
    <w:p w:rsidR="00666053" w:rsidRPr="008E2798" w:rsidRDefault="00666053" w:rsidP="00666053">
      <w:pPr>
        <w:rPr>
          <w:rFonts w:ascii="Arial" w:eastAsia="Malgun Gothic" w:hAnsi="Arial" w:cs="Arial"/>
          <w:color w:val="000000"/>
          <w:sz w:val="20"/>
          <w:szCs w:val="20"/>
        </w:rPr>
      </w:pPr>
      <w:proofErr w:type="spellStart"/>
      <w:r w:rsidRPr="008E2798">
        <w:rPr>
          <w:rFonts w:ascii="Arial" w:eastAsia="Malgun Gothic" w:hAnsi="Arial" w:cs="Arial"/>
          <w:color w:val="000000"/>
          <w:sz w:val="20"/>
          <w:szCs w:val="20"/>
        </w:rPr>
        <w:t>론제가</w:t>
      </w:r>
      <w:proofErr w:type="spellEnd"/>
      <w:r w:rsidRPr="008E2798">
        <w:rPr>
          <w:rFonts w:ascii="Arial" w:eastAsia="Malgun Gothic" w:hAnsi="Arial" w:cs="Arial"/>
          <w:color w:val="000000"/>
          <w:sz w:val="20"/>
          <w:szCs w:val="20"/>
        </w:rPr>
        <w:t xml:space="preserve"> </w:t>
      </w:r>
      <w:proofErr w:type="spellStart"/>
      <w:r w:rsidRPr="008E2798">
        <w:rPr>
          <w:rFonts w:ascii="Arial" w:eastAsia="Malgun Gothic" w:hAnsi="Arial" w:cs="Arial"/>
          <w:color w:val="000000"/>
          <w:sz w:val="20"/>
          <w:szCs w:val="20"/>
        </w:rPr>
        <w:t>프로젝트</w:t>
      </w:r>
      <w:proofErr w:type="spellEnd"/>
      <w:r w:rsidRPr="008E2798">
        <w:rPr>
          <w:rFonts w:ascii="Arial" w:eastAsia="Malgun Gothic" w:hAnsi="Arial" w:cs="Arial"/>
          <w:color w:val="000000"/>
          <w:sz w:val="20"/>
          <w:szCs w:val="20"/>
        </w:rPr>
        <w:t xml:space="preserve"> </w:t>
      </w:r>
      <w:proofErr w:type="spellStart"/>
      <w:r w:rsidRPr="008E2798">
        <w:rPr>
          <w:rFonts w:ascii="Arial" w:eastAsia="Malgun Gothic" w:hAnsi="Arial" w:cs="Arial"/>
          <w:color w:val="000000"/>
          <w:sz w:val="20"/>
          <w:szCs w:val="20"/>
        </w:rPr>
        <w:t>콜렉티브</w:t>
      </w:r>
      <w:proofErr w:type="spellEnd"/>
      <w:r w:rsidRPr="008E2798">
        <w:rPr>
          <w:rFonts w:ascii="Arial" w:eastAsia="Malgun Gothic" w:hAnsi="Arial" w:cs="Arial"/>
          <w:color w:val="000000"/>
          <w:sz w:val="20"/>
          <w:szCs w:val="20"/>
        </w:rPr>
        <w:t>:(</w:t>
      </w:r>
      <w:proofErr w:type="spellStart"/>
      <w:r w:rsidRPr="008E2798">
        <w:rPr>
          <w:rFonts w:ascii="Arial" w:eastAsia="Malgun Gothic" w:hAnsi="Arial" w:cs="Arial"/>
          <w:color w:val="000000"/>
          <w:sz w:val="20"/>
          <w:szCs w:val="20"/>
        </w:rPr>
        <w:t>왼쪽부터</w:t>
      </w:r>
      <w:proofErr w:type="spellEnd"/>
      <w:r w:rsidRPr="008E2798">
        <w:rPr>
          <w:rFonts w:ascii="Arial" w:eastAsia="Malgun Gothic" w:hAnsi="Arial" w:cs="Arial"/>
          <w:color w:val="000000"/>
          <w:sz w:val="20"/>
          <w:szCs w:val="20"/>
        </w:rPr>
        <w:t xml:space="preserve">) </w:t>
      </w:r>
      <w:proofErr w:type="spellStart"/>
      <w:r w:rsidRPr="008E2798">
        <w:rPr>
          <w:rFonts w:ascii="Arial" w:eastAsia="Malgun Gothic" w:hAnsi="Arial" w:cs="Arial"/>
          <w:color w:val="000000"/>
          <w:sz w:val="20"/>
          <w:szCs w:val="20"/>
        </w:rPr>
        <w:t>올리버</w:t>
      </w:r>
      <w:proofErr w:type="spellEnd"/>
      <w:r w:rsidRPr="008E2798">
        <w:rPr>
          <w:rFonts w:ascii="Arial" w:eastAsia="Malgun Gothic" w:hAnsi="Arial" w:cs="Arial"/>
          <w:color w:val="000000"/>
          <w:sz w:val="20"/>
          <w:szCs w:val="20"/>
        </w:rPr>
        <w:t xml:space="preserve"> </w:t>
      </w:r>
      <w:proofErr w:type="spellStart"/>
      <w:r w:rsidRPr="008E2798">
        <w:rPr>
          <w:rFonts w:ascii="Arial" w:eastAsia="Malgun Gothic" w:hAnsi="Arial" w:cs="Arial"/>
          <w:color w:val="000000"/>
          <w:sz w:val="20"/>
          <w:szCs w:val="20"/>
        </w:rPr>
        <w:t>하우스만</w:t>
      </w:r>
      <w:proofErr w:type="spellEnd"/>
      <w:r w:rsidRPr="008E2798">
        <w:rPr>
          <w:rFonts w:ascii="Arial" w:eastAsia="Malgun Gothic" w:hAnsi="Arial" w:cs="Arial"/>
          <w:color w:val="000000"/>
          <w:sz w:val="20"/>
          <w:szCs w:val="20"/>
        </w:rPr>
        <w:t xml:space="preserve">, </w:t>
      </w:r>
      <w:proofErr w:type="spellStart"/>
      <w:r w:rsidRPr="008E2798">
        <w:rPr>
          <w:rFonts w:ascii="Arial" w:eastAsia="Malgun Gothic" w:hAnsi="Arial" w:cs="Arial"/>
          <w:color w:val="000000"/>
          <w:sz w:val="20"/>
          <w:szCs w:val="20"/>
        </w:rPr>
        <w:t>넬레</w:t>
      </w:r>
      <w:proofErr w:type="spellEnd"/>
      <w:r w:rsidRPr="008E2798">
        <w:rPr>
          <w:rFonts w:ascii="Arial" w:eastAsia="Malgun Gothic" w:hAnsi="Arial" w:cs="Arial"/>
          <w:color w:val="000000"/>
          <w:sz w:val="20"/>
          <w:szCs w:val="20"/>
        </w:rPr>
        <w:t xml:space="preserve"> </w:t>
      </w:r>
      <w:r w:rsidRPr="008E2798">
        <w:rPr>
          <w:rFonts w:ascii="Arial" w:eastAsia="Malgun Gothic" w:hAnsi="Arial" w:cs="Arial"/>
          <w:color w:val="000000"/>
          <w:sz w:val="20"/>
          <w:szCs w:val="20"/>
        </w:rPr>
        <w:t>카</w:t>
      </w:r>
      <w:r w:rsidRPr="008E2798">
        <w:rPr>
          <w:rFonts w:ascii="Arial" w:eastAsia="Malgun Gothic" w:hAnsi="Arial" w:cs="Arial"/>
          <w:color w:val="000000"/>
          <w:sz w:val="20"/>
          <w:szCs w:val="20"/>
        </w:rPr>
        <w:t xml:space="preserve">, </w:t>
      </w:r>
      <w:proofErr w:type="spellStart"/>
      <w:r w:rsidRPr="008E2798">
        <w:rPr>
          <w:rFonts w:ascii="Arial" w:eastAsia="Malgun Gothic" w:hAnsi="Arial" w:cs="Arial"/>
          <w:color w:val="000000"/>
          <w:sz w:val="20"/>
          <w:szCs w:val="20"/>
        </w:rPr>
        <w:t>구유리</w:t>
      </w:r>
      <w:proofErr w:type="spellEnd"/>
      <w:r w:rsidRPr="008E2798">
        <w:rPr>
          <w:rFonts w:ascii="Arial" w:eastAsia="Malgun Gothic" w:hAnsi="Arial" w:cs="Arial"/>
          <w:color w:val="000000"/>
          <w:sz w:val="20"/>
          <w:szCs w:val="20"/>
        </w:rPr>
        <w:t xml:space="preserve">, </w:t>
      </w:r>
      <w:proofErr w:type="spellStart"/>
      <w:r w:rsidRPr="008E2798">
        <w:rPr>
          <w:rFonts w:ascii="Arial" w:eastAsia="Malgun Gothic" w:hAnsi="Arial" w:cs="Arial"/>
          <w:color w:val="000000"/>
          <w:sz w:val="20"/>
          <w:szCs w:val="20"/>
        </w:rPr>
        <w:t>김시영</w:t>
      </w:r>
      <w:proofErr w:type="spellEnd"/>
      <w:r w:rsidRPr="008E2798">
        <w:rPr>
          <w:rFonts w:ascii="Arial" w:eastAsia="Malgun Gothic" w:hAnsi="Arial" w:cs="Arial"/>
          <w:color w:val="000000"/>
          <w:sz w:val="20"/>
          <w:szCs w:val="20"/>
        </w:rPr>
        <w:t xml:space="preserve">, </w:t>
      </w:r>
      <w:proofErr w:type="spellStart"/>
      <w:r w:rsidRPr="008E2798">
        <w:rPr>
          <w:rFonts w:ascii="Arial" w:eastAsia="Malgun Gothic" w:hAnsi="Arial" w:cs="Arial"/>
          <w:color w:val="000000"/>
          <w:sz w:val="20"/>
          <w:szCs w:val="20"/>
        </w:rPr>
        <w:t>파비안</w:t>
      </w:r>
      <w:proofErr w:type="spellEnd"/>
      <w:r w:rsidRPr="008E2798">
        <w:rPr>
          <w:rFonts w:ascii="Arial" w:eastAsia="Malgun Gothic" w:hAnsi="Arial" w:cs="Arial"/>
          <w:color w:val="000000"/>
          <w:sz w:val="20"/>
          <w:szCs w:val="20"/>
        </w:rPr>
        <w:t xml:space="preserve"> </w:t>
      </w:r>
      <w:proofErr w:type="spellStart"/>
      <w:r w:rsidRPr="008E2798">
        <w:rPr>
          <w:rFonts w:ascii="Arial" w:eastAsia="Malgun Gothic" w:hAnsi="Arial" w:cs="Arial"/>
          <w:color w:val="000000"/>
          <w:sz w:val="20"/>
          <w:szCs w:val="20"/>
        </w:rPr>
        <w:t>파이터</w:t>
      </w:r>
      <w:proofErr w:type="spellEnd"/>
      <w:r w:rsidRPr="008E2798">
        <w:rPr>
          <w:rFonts w:ascii="Arial" w:eastAsia="Malgun Gothic" w:hAnsi="Arial" w:cs="Arial"/>
          <w:color w:val="000000"/>
          <w:sz w:val="20"/>
          <w:szCs w:val="20"/>
        </w:rPr>
        <w:t xml:space="preserve"> (</w:t>
      </w:r>
      <w:proofErr w:type="spellStart"/>
      <w:r w:rsidRPr="008E2798">
        <w:rPr>
          <w:rFonts w:ascii="Arial" w:eastAsia="Malgun Gothic" w:hAnsi="Arial" w:cs="Arial"/>
          <w:color w:val="000000"/>
          <w:sz w:val="20"/>
          <w:szCs w:val="20"/>
        </w:rPr>
        <w:t>사진</w:t>
      </w:r>
      <w:proofErr w:type="spellEnd"/>
      <w:r w:rsidRPr="008E2798">
        <w:rPr>
          <w:rFonts w:ascii="Arial" w:eastAsia="Malgun Gothic" w:hAnsi="Arial" w:cs="Arial"/>
          <w:color w:val="000000"/>
          <w:sz w:val="20"/>
          <w:szCs w:val="20"/>
        </w:rPr>
        <w:t xml:space="preserve">: </w:t>
      </w:r>
      <w:proofErr w:type="spellStart"/>
      <w:r w:rsidRPr="008E2798">
        <w:rPr>
          <w:rFonts w:ascii="Arial" w:eastAsia="Malgun Gothic" w:hAnsi="Arial" w:cs="Arial"/>
          <w:color w:val="000000"/>
          <w:sz w:val="20"/>
          <w:szCs w:val="20"/>
        </w:rPr>
        <w:t>신예규</w:t>
      </w:r>
      <w:proofErr w:type="spellEnd"/>
      <w:r w:rsidRPr="008E2798">
        <w:rPr>
          <w:rFonts w:ascii="Arial" w:eastAsia="Malgun Gothic" w:hAnsi="Arial" w:cs="Arial"/>
          <w:color w:val="000000"/>
          <w:sz w:val="20"/>
          <w:szCs w:val="20"/>
        </w:rPr>
        <w:t>)</w:t>
      </w:r>
    </w:p>
    <w:p w:rsidR="00666053" w:rsidRDefault="00666053" w:rsidP="00666053">
      <w:pPr>
        <w:rPr>
          <w:rFonts w:ascii="Arial" w:hAnsi="Arial"/>
          <w:sz w:val="20"/>
          <w:szCs w:val="20"/>
        </w:rPr>
      </w:pPr>
    </w:p>
    <w:p w:rsidR="008E2798" w:rsidRPr="008E2798" w:rsidRDefault="008E2798" w:rsidP="008E2798">
      <w:pPr>
        <w:pStyle w:val="Textbody"/>
        <w:rPr>
          <w:rFonts w:ascii="Arial, sans-serif" w:hAnsi="Arial, sans-serif" w:hint="eastAsia"/>
          <w:b/>
          <w:color w:val="000000"/>
          <w:sz w:val="20"/>
          <w:szCs w:val="20"/>
          <w:lang w:val="en-US"/>
        </w:rPr>
      </w:pPr>
      <w:proofErr w:type="spellStart"/>
      <w:r w:rsidRPr="008E2798">
        <w:rPr>
          <w:rFonts w:ascii="Arial, sans-serif" w:hAnsi="Arial, sans-serif"/>
          <w:b/>
          <w:color w:val="000000"/>
          <w:sz w:val="20"/>
          <w:szCs w:val="20"/>
          <w:lang w:val="en-US"/>
        </w:rPr>
        <w:t>Longega</w:t>
      </w:r>
      <w:proofErr w:type="spellEnd"/>
      <w:r w:rsidRPr="008E2798">
        <w:rPr>
          <w:rFonts w:ascii="Arial, sans-serif" w:hAnsi="Arial, sans-serif"/>
          <w:b/>
          <w:color w:val="000000"/>
          <w:sz w:val="20"/>
          <w:szCs w:val="20"/>
          <w:lang w:val="en-US"/>
        </w:rPr>
        <w:t xml:space="preserve"> Project 1.jpg</w:t>
      </w:r>
    </w:p>
    <w:p w:rsidR="008E2798" w:rsidRPr="008E2798" w:rsidRDefault="008E2798" w:rsidP="008E2798">
      <w:pPr>
        <w:rPr>
          <w:sz w:val="20"/>
          <w:szCs w:val="20"/>
        </w:rPr>
      </w:pPr>
      <w:bookmarkStart w:id="1" w:name="docs-internal-guid-3a4ffc90-7fff-8efa-eb"/>
      <w:bookmarkEnd w:id="1"/>
      <w:r w:rsidRPr="008E2798">
        <w:rPr>
          <w:rFonts w:ascii="Arial, sans-serif" w:hAnsi="Arial, sans-serif"/>
          <w:noProof/>
          <w:color w:val="000000"/>
          <w:sz w:val="20"/>
          <w:szCs w:val="20"/>
        </w:rPr>
        <w:drawing>
          <wp:inline distT="0" distB="0" distL="0" distR="0" wp14:anchorId="7B1FC38C" wp14:editId="461FDB72">
            <wp:extent cx="1634400" cy="2160000"/>
            <wp:effectExtent l="0" t="0" r="4445" b="0"/>
            <wp:docPr id="10" name="Grafik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link="rId13">
                      <a:lum/>
                      <a:alphaModFix/>
                    </a:blip>
                    <a:srcRect/>
                    <a:stretch>
                      <a:fillRect/>
                    </a:stretch>
                  </pic:blipFill>
                  <pic:spPr>
                    <a:xfrm>
                      <a:off x="0" y="0"/>
                      <a:ext cx="1634400" cy="2160000"/>
                    </a:xfrm>
                    <a:prstGeom prst="rect">
                      <a:avLst/>
                    </a:prstGeom>
                    <a:ln>
                      <a:noFill/>
                      <a:prstDash/>
                    </a:ln>
                  </pic:spPr>
                </pic:pic>
              </a:graphicData>
            </a:graphic>
          </wp:inline>
        </w:drawing>
      </w:r>
    </w:p>
    <w:p w:rsidR="008E2798" w:rsidRPr="008E2798" w:rsidRDefault="008E2798" w:rsidP="008E2798">
      <w:pPr>
        <w:pStyle w:val="Textbody"/>
        <w:rPr>
          <w:rFonts w:ascii="Arial" w:hAnsi="Arial"/>
          <w:color w:val="000000"/>
          <w:sz w:val="20"/>
          <w:szCs w:val="20"/>
          <w:lang w:val="en-US"/>
        </w:rPr>
      </w:pPr>
      <w:proofErr w:type="spellStart"/>
      <w:r w:rsidRPr="008E2798">
        <w:rPr>
          <w:rFonts w:ascii="Arial" w:hAnsi="Arial"/>
          <w:color w:val="000000"/>
          <w:sz w:val="20"/>
          <w:szCs w:val="20"/>
          <w:lang w:val="en-US"/>
        </w:rPr>
        <w:t>Longega</w:t>
      </w:r>
      <w:proofErr w:type="spellEnd"/>
      <w:r w:rsidRPr="008E2798">
        <w:rPr>
          <w:rFonts w:ascii="Arial" w:hAnsi="Arial"/>
          <w:color w:val="000000"/>
          <w:sz w:val="20"/>
          <w:szCs w:val="20"/>
          <w:lang w:val="en-US"/>
        </w:rPr>
        <w:t xml:space="preserve"> Project: </w:t>
      </w:r>
      <w:proofErr w:type="spellStart"/>
      <w:r w:rsidRPr="008E2798">
        <w:rPr>
          <w:rFonts w:ascii="Arial" w:hAnsi="Arial"/>
          <w:color w:val="000000"/>
          <w:sz w:val="20"/>
          <w:szCs w:val="20"/>
          <w:lang w:val="en-US"/>
        </w:rPr>
        <w:t>Longega</w:t>
      </w:r>
      <w:proofErr w:type="spellEnd"/>
      <w:r w:rsidRPr="008E2798">
        <w:rPr>
          <w:rFonts w:ascii="Arial" w:hAnsi="Arial"/>
          <w:color w:val="000000"/>
          <w:sz w:val="20"/>
          <w:szCs w:val="20"/>
          <w:lang w:val="en-US"/>
        </w:rPr>
        <w:t xml:space="preserve"> Project International House, 2023, </w:t>
      </w:r>
      <w:proofErr w:type="spellStart"/>
      <w:r w:rsidRPr="008E2798">
        <w:rPr>
          <w:rFonts w:ascii="Arial" w:hAnsi="Arial"/>
          <w:color w:val="000000"/>
          <w:sz w:val="20"/>
          <w:szCs w:val="20"/>
          <w:lang w:val="en-US"/>
        </w:rPr>
        <w:t>Südtirol</w:t>
      </w:r>
      <w:proofErr w:type="spellEnd"/>
      <w:r w:rsidRPr="008E2798">
        <w:rPr>
          <w:rFonts w:ascii="Arial" w:hAnsi="Arial"/>
          <w:color w:val="000000"/>
          <w:sz w:val="20"/>
          <w:szCs w:val="20"/>
          <w:lang w:val="en-US"/>
        </w:rPr>
        <w:t xml:space="preserve">, </w:t>
      </w:r>
      <w:proofErr w:type="spellStart"/>
      <w:r w:rsidRPr="008E2798">
        <w:rPr>
          <w:rFonts w:ascii="Arial" w:hAnsi="Arial"/>
          <w:color w:val="000000"/>
          <w:sz w:val="20"/>
          <w:szCs w:val="20"/>
          <w:lang w:val="en-US"/>
        </w:rPr>
        <w:t>Italien</w:t>
      </w:r>
      <w:proofErr w:type="spellEnd"/>
      <w:r w:rsidRPr="008E2798">
        <w:rPr>
          <w:rFonts w:ascii="Arial" w:hAnsi="Arial"/>
          <w:color w:val="000000"/>
          <w:sz w:val="20"/>
          <w:szCs w:val="20"/>
          <w:lang w:val="en-US"/>
        </w:rPr>
        <w:t xml:space="preserve"> (</w:t>
      </w:r>
      <w:proofErr w:type="spellStart"/>
      <w:r w:rsidR="0013420A">
        <w:rPr>
          <w:rFonts w:ascii="Arial" w:hAnsi="Arial"/>
          <w:color w:val="000000"/>
          <w:sz w:val="20"/>
          <w:szCs w:val="20"/>
          <w:lang w:val="en-US"/>
        </w:rPr>
        <w:t>Foto</w:t>
      </w:r>
      <w:proofErr w:type="spellEnd"/>
      <w:r w:rsidRPr="008E2798">
        <w:rPr>
          <w:rFonts w:ascii="Arial" w:hAnsi="Arial"/>
          <w:color w:val="000000"/>
          <w:sz w:val="20"/>
          <w:szCs w:val="20"/>
          <w:lang w:val="en-US"/>
        </w:rPr>
        <w:t>: Fabian Feichter)</w:t>
      </w:r>
    </w:p>
    <w:p w:rsidR="008E2798" w:rsidRPr="008E2798" w:rsidRDefault="008E2798" w:rsidP="008E2798">
      <w:pPr>
        <w:pStyle w:val="Textbody"/>
        <w:rPr>
          <w:rFonts w:ascii="Arial" w:hAnsi="Arial"/>
          <w:color w:val="000000"/>
          <w:sz w:val="20"/>
          <w:szCs w:val="20"/>
          <w:lang w:val="en-US"/>
        </w:rPr>
      </w:pPr>
      <w:proofErr w:type="spellStart"/>
      <w:r w:rsidRPr="008E2798">
        <w:rPr>
          <w:rFonts w:ascii="Arial" w:hAnsi="Arial"/>
          <w:color w:val="000000"/>
          <w:sz w:val="20"/>
          <w:szCs w:val="20"/>
          <w:lang w:val="en-US"/>
        </w:rPr>
        <w:t>Longega</w:t>
      </w:r>
      <w:proofErr w:type="spellEnd"/>
      <w:r w:rsidRPr="008E2798">
        <w:rPr>
          <w:rFonts w:ascii="Arial" w:hAnsi="Arial"/>
          <w:color w:val="000000"/>
          <w:sz w:val="20"/>
          <w:szCs w:val="20"/>
          <w:lang w:val="en-US"/>
        </w:rPr>
        <w:t xml:space="preserve"> Project: </w:t>
      </w:r>
      <w:proofErr w:type="spellStart"/>
      <w:r w:rsidRPr="008E2798">
        <w:rPr>
          <w:rFonts w:ascii="Arial" w:hAnsi="Arial"/>
          <w:color w:val="000000"/>
          <w:sz w:val="20"/>
          <w:szCs w:val="20"/>
          <w:lang w:val="en-US"/>
        </w:rPr>
        <w:t>Longega</w:t>
      </w:r>
      <w:proofErr w:type="spellEnd"/>
      <w:r w:rsidRPr="008E2798">
        <w:rPr>
          <w:rFonts w:ascii="Arial" w:hAnsi="Arial"/>
          <w:color w:val="000000"/>
          <w:sz w:val="20"/>
          <w:szCs w:val="20"/>
          <w:lang w:val="en-US"/>
        </w:rPr>
        <w:t xml:space="preserve"> Project International House, South Tyrol, Italy (Image courtesy: Fabian Feichter)</w:t>
      </w:r>
    </w:p>
    <w:p w:rsidR="008E2798" w:rsidRPr="008E2798" w:rsidRDefault="008E2798" w:rsidP="008E2798">
      <w:pPr>
        <w:pStyle w:val="Textbody"/>
        <w:rPr>
          <w:rFonts w:ascii="Arial" w:hAnsi="Arial"/>
          <w:color w:val="000000"/>
          <w:sz w:val="20"/>
          <w:szCs w:val="20"/>
          <w:lang w:val="en-US"/>
        </w:rPr>
      </w:pPr>
      <w:proofErr w:type="spellStart"/>
      <w:r w:rsidRPr="008E2798">
        <w:rPr>
          <w:rFonts w:ascii="Arial" w:hAnsi="Arial" w:hint="eastAsia"/>
          <w:color w:val="000000"/>
          <w:sz w:val="20"/>
          <w:szCs w:val="20"/>
          <w:lang w:val="en-US"/>
        </w:rPr>
        <w:t>론제가</w:t>
      </w:r>
      <w:proofErr w:type="spellEnd"/>
      <w:r w:rsidRPr="008E2798">
        <w:rPr>
          <w:rFonts w:ascii="Arial" w:hAnsi="Arial" w:hint="eastAsia"/>
          <w:color w:val="000000"/>
          <w:sz w:val="20"/>
          <w:szCs w:val="20"/>
          <w:lang w:val="en-US"/>
        </w:rPr>
        <w:t xml:space="preserve"> </w:t>
      </w:r>
      <w:proofErr w:type="spellStart"/>
      <w:r w:rsidRPr="008E2798">
        <w:rPr>
          <w:rFonts w:ascii="Arial" w:hAnsi="Arial" w:hint="eastAsia"/>
          <w:color w:val="000000"/>
          <w:sz w:val="20"/>
          <w:szCs w:val="20"/>
          <w:lang w:val="en-US"/>
        </w:rPr>
        <w:t>프로젝트</w:t>
      </w:r>
      <w:proofErr w:type="spellEnd"/>
      <w:r w:rsidRPr="008E2798">
        <w:rPr>
          <w:rFonts w:ascii="Arial" w:hAnsi="Arial" w:hint="eastAsia"/>
          <w:color w:val="000000"/>
          <w:sz w:val="20"/>
          <w:szCs w:val="20"/>
          <w:lang w:val="en-US"/>
        </w:rPr>
        <w:t xml:space="preserve">: </w:t>
      </w:r>
      <w:proofErr w:type="spellStart"/>
      <w:r w:rsidRPr="008E2798">
        <w:rPr>
          <w:rFonts w:ascii="Arial" w:hAnsi="Arial" w:hint="eastAsia"/>
          <w:color w:val="000000"/>
          <w:sz w:val="20"/>
          <w:szCs w:val="20"/>
          <w:lang w:val="en-US"/>
        </w:rPr>
        <w:t>론제가</w:t>
      </w:r>
      <w:proofErr w:type="spellEnd"/>
      <w:r w:rsidRPr="008E2798">
        <w:rPr>
          <w:rFonts w:ascii="Arial" w:hAnsi="Arial" w:hint="eastAsia"/>
          <w:color w:val="000000"/>
          <w:sz w:val="20"/>
          <w:szCs w:val="20"/>
          <w:lang w:val="en-US"/>
        </w:rPr>
        <w:t xml:space="preserve"> </w:t>
      </w:r>
      <w:proofErr w:type="spellStart"/>
      <w:r w:rsidRPr="008E2798">
        <w:rPr>
          <w:rFonts w:ascii="Arial" w:hAnsi="Arial" w:hint="eastAsia"/>
          <w:color w:val="000000"/>
          <w:sz w:val="20"/>
          <w:szCs w:val="20"/>
          <w:lang w:val="en-US"/>
        </w:rPr>
        <w:t>국제</w:t>
      </w:r>
      <w:proofErr w:type="spellEnd"/>
      <w:r w:rsidRPr="008E2798">
        <w:rPr>
          <w:rFonts w:ascii="Arial" w:hAnsi="Arial" w:hint="eastAsia"/>
          <w:color w:val="000000"/>
          <w:sz w:val="20"/>
          <w:szCs w:val="20"/>
          <w:lang w:val="en-US"/>
        </w:rPr>
        <w:t xml:space="preserve"> </w:t>
      </w:r>
      <w:proofErr w:type="spellStart"/>
      <w:r w:rsidRPr="008E2798">
        <w:rPr>
          <w:rFonts w:ascii="Arial" w:hAnsi="Arial" w:hint="eastAsia"/>
          <w:color w:val="000000"/>
          <w:sz w:val="20"/>
          <w:szCs w:val="20"/>
          <w:lang w:val="en-US"/>
        </w:rPr>
        <w:t>아티스트</w:t>
      </w:r>
      <w:proofErr w:type="spellEnd"/>
      <w:r w:rsidRPr="008E2798">
        <w:rPr>
          <w:rFonts w:ascii="Arial" w:hAnsi="Arial" w:hint="eastAsia"/>
          <w:color w:val="000000"/>
          <w:sz w:val="20"/>
          <w:szCs w:val="20"/>
          <w:lang w:val="en-US"/>
        </w:rPr>
        <w:t xml:space="preserve"> </w:t>
      </w:r>
      <w:proofErr w:type="spellStart"/>
      <w:r w:rsidRPr="008E2798">
        <w:rPr>
          <w:rFonts w:ascii="Arial" w:hAnsi="Arial" w:hint="eastAsia"/>
          <w:color w:val="000000"/>
          <w:sz w:val="20"/>
          <w:szCs w:val="20"/>
          <w:lang w:val="en-US"/>
        </w:rPr>
        <w:t>레지던시</w:t>
      </w:r>
      <w:proofErr w:type="spellEnd"/>
      <w:r w:rsidRPr="008E2798">
        <w:rPr>
          <w:rFonts w:ascii="Arial" w:hAnsi="Arial" w:hint="eastAsia"/>
          <w:color w:val="000000"/>
          <w:sz w:val="20"/>
          <w:szCs w:val="20"/>
          <w:lang w:val="en-US"/>
        </w:rPr>
        <w:t xml:space="preserve">, 2023, </w:t>
      </w:r>
      <w:proofErr w:type="spellStart"/>
      <w:r w:rsidRPr="008E2798">
        <w:rPr>
          <w:rFonts w:ascii="Arial" w:hAnsi="Arial" w:hint="eastAsia"/>
          <w:color w:val="000000"/>
          <w:sz w:val="20"/>
          <w:szCs w:val="20"/>
          <w:lang w:val="en-US"/>
        </w:rPr>
        <w:t>사우스</w:t>
      </w:r>
      <w:proofErr w:type="spellEnd"/>
      <w:r w:rsidRPr="008E2798">
        <w:rPr>
          <w:rFonts w:ascii="Arial" w:hAnsi="Arial" w:hint="eastAsia"/>
          <w:color w:val="000000"/>
          <w:sz w:val="20"/>
          <w:szCs w:val="20"/>
          <w:lang w:val="en-US"/>
        </w:rPr>
        <w:t xml:space="preserve"> </w:t>
      </w:r>
      <w:proofErr w:type="spellStart"/>
      <w:r w:rsidRPr="008E2798">
        <w:rPr>
          <w:rFonts w:ascii="Arial" w:hAnsi="Arial" w:hint="eastAsia"/>
          <w:color w:val="000000"/>
          <w:sz w:val="20"/>
          <w:szCs w:val="20"/>
          <w:lang w:val="en-US"/>
        </w:rPr>
        <w:t>티롤</w:t>
      </w:r>
      <w:proofErr w:type="spellEnd"/>
      <w:r w:rsidRPr="008E2798">
        <w:rPr>
          <w:rFonts w:ascii="Arial" w:hAnsi="Arial" w:hint="eastAsia"/>
          <w:color w:val="000000"/>
          <w:sz w:val="20"/>
          <w:szCs w:val="20"/>
          <w:lang w:val="en-US"/>
        </w:rPr>
        <w:t xml:space="preserve">, </w:t>
      </w:r>
      <w:proofErr w:type="spellStart"/>
      <w:r w:rsidRPr="008E2798">
        <w:rPr>
          <w:rFonts w:ascii="Arial" w:hAnsi="Arial" w:hint="eastAsia"/>
          <w:color w:val="000000"/>
          <w:sz w:val="20"/>
          <w:szCs w:val="20"/>
          <w:lang w:val="en-US"/>
        </w:rPr>
        <w:t>이탈리아</w:t>
      </w:r>
      <w:proofErr w:type="spellEnd"/>
      <w:r w:rsidRPr="008E2798">
        <w:rPr>
          <w:rFonts w:ascii="Arial" w:hAnsi="Arial" w:hint="eastAsia"/>
          <w:color w:val="000000"/>
          <w:sz w:val="20"/>
          <w:szCs w:val="20"/>
          <w:lang w:val="en-US"/>
        </w:rPr>
        <w:t xml:space="preserve"> (</w:t>
      </w:r>
      <w:proofErr w:type="spellStart"/>
      <w:r w:rsidRPr="008E2798">
        <w:rPr>
          <w:rFonts w:ascii="Arial" w:hAnsi="Arial" w:hint="eastAsia"/>
          <w:color w:val="000000"/>
          <w:sz w:val="20"/>
          <w:szCs w:val="20"/>
          <w:lang w:val="en-US"/>
        </w:rPr>
        <w:t>사진</w:t>
      </w:r>
      <w:proofErr w:type="spellEnd"/>
      <w:r w:rsidRPr="008E2798">
        <w:rPr>
          <w:rFonts w:ascii="Arial" w:hAnsi="Arial" w:hint="eastAsia"/>
          <w:color w:val="000000"/>
          <w:sz w:val="20"/>
          <w:szCs w:val="20"/>
          <w:lang w:val="en-US"/>
        </w:rPr>
        <w:t xml:space="preserve">: </w:t>
      </w:r>
      <w:proofErr w:type="spellStart"/>
      <w:r w:rsidRPr="008E2798">
        <w:rPr>
          <w:rFonts w:ascii="Arial" w:hAnsi="Arial" w:hint="eastAsia"/>
          <w:color w:val="000000"/>
          <w:sz w:val="20"/>
          <w:szCs w:val="20"/>
          <w:lang w:val="en-US"/>
        </w:rPr>
        <w:t>파비안</w:t>
      </w:r>
      <w:proofErr w:type="spellEnd"/>
      <w:r w:rsidRPr="008E2798">
        <w:rPr>
          <w:rFonts w:ascii="Arial" w:hAnsi="Arial" w:hint="eastAsia"/>
          <w:color w:val="000000"/>
          <w:sz w:val="20"/>
          <w:szCs w:val="20"/>
          <w:lang w:val="en-US"/>
        </w:rPr>
        <w:t xml:space="preserve"> </w:t>
      </w:r>
      <w:proofErr w:type="spellStart"/>
      <w:r w:rsidRPr="008E2798">
        <w:rPr>
          <w:rFonts w:ascii="Arial" w:hAnsi="Arial" w:hint="eastAsia"/>
          <w:color w:val="000000"/>
          <w:sz w:val="20"/>
          <w:szCs w:val="20"/>
          <w:lang w:val="en-US"/>
        </w:rPr>
        <w:t>파이터</w:t>
      </w:r>
      <w:proofErr w:type="spellEnd"/>
      <w:r w:rsidRPr="008E2798">
        <w:rPr>
          <w:rFonts w:ascii="Arial" w:hAnsi="Arial" w:hint="eastAsia"/>
          <w:color w:val="000000"/>
          <w:sz w:val="20"/>
          <w:szCs w:val="20"/>
          <w:lang w:val="en-US"/>
        </w:rPr>
        <w:t>)</w:t>
      </w:r>
    </w:p>
    <w:p w:rsidR="008E2798" w:rsidRPr="008E2798" w:rsidRDefault="008E2798" w:rsidP="00666053">
      <w:pPr>
        <w:rPr>
          <w:rFonts w:ascii="Arial" w:hAnsi="Arial"/>
          <w:sz w:val="20"/>
          <w:szCs w:val="20"/>
          <w:lang w:val="en-US"/>
        </w:rPr>
      </w:pPr>
    </w:p>
    <w:p w:rsidR="00666053" w:rsidRPr="008E2798" w:rsidRDefault="00666053" w:rsidP="00666053">
      <w:pPr>
        <w:rPr>
          <w:rFonts w:ascii="Arial" w:hAnsi="Arial"/>
          <w:sz w:val="20"/>
          <w:szCs w:val="20"/>
          <w:lang w:val="en-US"/>
        </w:rPr>
      </w:pPr>
    </w:p>
    <w:p w:rsidR="008E2798" w:rsidRPr="008D43DB" w:rsidRDefault="008E2798" w:rsidP="00666053">
      <w:pPr>
        <w:rPr>
          <w:rFonts w:ascii="Arial" w:hAnsi="Arial"/>
          <w:b/>
          <w:sz w:val="20"/>
          <w:szCs w:val="20"/>
          <w:lang w:val="en-US"/>
        </w:rPr>
      </w:pPr>
    </w:p>
    <w:p w:rsidR="008E2798" w:rsidRPr="008D43DB" w:rsidRDefault="008E2798" w:rsidP="00666053">
      <w:pPr>
        <w:rPr>
          <w:rFonts w:ascii="Arial" w:hAnsi="Arial"/>
          <w:b/>
          <w:sz w:val="20"/>
          <w:szCs w:val="20"/>
          <w:lang w:val="en-US"/>
        </w:rPr>
      </w:pPr>
    </w:p>
    <w:p w:rsidR="008E2798" w:rsidRPr="008D43DB" w:rsidRDefault="008E2798" w:rsidP="00666053">
      <w:pPr>
        <w:rPr>
          <w:rFonts w:ascii="Arial" w:hAnsi="Arial"/>
          <w:b/>
          <w:sz w:val="20"/>
          <w:szCs w:val="20"/>
          <w:lang w:val="en-US"/>
        </w:rPr>
      </w:pPr>
    </w:p>
    <w:p w:rsidR="008E2798" w:rsidRPr="008D43DB" w:rsidRDefault="008E2798" w:rsidP="00666053">
      <w:pPr>
        <w:rPr>
          <w:rFonts w:ascii="Arial" w:hAnsi="Arial"/>
          <w:b/>
          <w:sz w:val="20"/>
          <w:szCs w:val="20"/>
          <w:lang w:val="en-US"/>
        </w:rPr>
      </w:pPr>
    </w:p>
    <w:p w:rsidR="008E2798" w:rsidRPr="008D43DB" w:rsidRDefault="008E2798" w:rsidP="00666053">
      <w:pPr>
        <w:rPr>
          <w:rFonts w:ascii="Arial" w:hAnsi="Arial"/>
          <w:b/>
          <w:sz w:val="20"/>
          <w:szCs w:val="20"/>
          <w:lang w:val="en-US"/>
        </w:rPr>
      </w:pPr>
    </w:p>
    <w:p w:rsidR="008E2798" w:rsidRPr="008D43DB" w:rsidRDefault="008E2798" w:rsidP="00666053">
      <w:pPr>
        <w:rPr>
          <w:rFonts w:ascii="Arial" w:hAnsi="Arial"/>
          <w:b/>
          <w:sz w:val="20"/>
          <w:szCs w:val="20"/>
          <w:lang w:val="en-US"/>
        </w:rPr>
      </w:pPr>
    </w:p>
    <w:p w:rsidR="008E2798" w:rsidRPr="008D43DB" w:rsidRDefault="008E2798" w:rsidP="00666053">
      <w:pPr>
        <w:rPr>
          <w:rFonts w:ascii="Arial" w:hAnsi="Arial"/>
          <w:b/>
          <w:sz w:val="20"/>
          <w:szCs w:val="20"/>
          <w:lang w:val="en-US"/>
        </w:rPr>
      </w:pPr>
    </w:p>
    <w:p w:rsidR="008E2798" w:rsidRPr="008D43DB" w:rsidRDefault="008E2798" w:rsidP="00666053">
      <w:pPr>
        <w:rPr>
          <w:rFonts w:ascii="Arial" w:hAnsi="Arial"/>
          <w:b/>
          <w:sz w:val="20"/>
          <w:szCs w:val="20"/>
          <w:lang w:val="en-US"/>
        </w:rPr>
      </w:pPr>
    </w:p>
    <w:p w:rsidR="008E2798" w:rsidRPr="008D43DB" w:rsidRDefault="008E2798" w:rsidP="00666053">
      <w:pPr>
        <w:rPr>
          <w:rFonts w:ascii="Arial" w:hAnsi="Arial"/>
          <w:b/>
          <w:sz w:val="20"/>
          <w:szCs w:val="20"/>
          <w:lang w:val="en-US"/>
        </w:rPr>
      </w:pPr>
    </w:p>
    <w:p w:rsidR="008E2798" w:rsidRPr="008D43DB" w:rsidRDefault="008E2798" w:rsidP="00666053">
      <w:pPr>
        <w:rPr>
          <w:rFonts w:ascii="Arial" w:hAnsi="Arial"/>
          <w:b/>
          <w:sz w:val="20"/>
          <w:szCs w:val="20"/>
          <w:lang w:val="en-US"/>
        </w:rPr>
      </w:pPr>
    </w:p>
    <w:p w:rsidR="008E2798" w:rsidRPr="008D43DB" w:rsidRDefault="008E2798" w:rsidP="00666053">
      <w:pPr>
        <w:rPr>
          <w:rFonts w:ascii="Arial" w:hAnsi="Arial"/>
          <w:b/>
          <w:sz w:val="20"/>
          <w:szCs w:val="20"/>
          <w:lang w:val="en-US"/>
        </w:rPr>
      </w:pPr>
    </w:p>
    <w:p w:rsidR="008E2798" w:rsidRPr="008D43DB" w:rsidRDefault="008E2798" w:rsidP="00666053">
      <w:pPr>
        <w:rPr>
          <w:rFonts w:ascii="Arial" w:hAnsi="Arial"/>
          <w:b/>
          <w:sz w:val="20"/>
          <w:szCs w:val="20"/>
          <w:lang w:val="en-US"/>
        </w:rPr>
      </w:pPr>
    </w:p>
    <w:p w:rsidR="008E2798" w:rsidRPr="008D43DB" w:rsidRDefault="008E2798" w:rsidP="00666053">
      <w:pPr>
        <w:rPr>
          <w:rFonts w:ascii="Arial" w:hAnsi="Arial"/>
          <w:b/>
          <w:sz w:val="20"/>
          <w:szCs w:val="20"/>
          <w:lang w:val="en-US"/>
        </w:rPr>
      </w:pPr>
    </w:p>
    <w:p w:rsidR="008E2798" w:rsidRPr="008D43DB" w:rsidRDefault="008E2798" w:rsidP="00666053">
      <w:pPr>
        <w:rPr>
          <w:rFonts w:ascii="Arial" w:hAnsi="Arial"/>
          <w:b/>
          <w:sz w:val="20"/>
          <w:szCs w:val="20"/>
          <w:lang w:val="en-US"/>
        </w:rPr>
      </w:pPr>
    </w:p>
    <w:p w:rsidR="008E2798" w:rsidRPr="008D43DB" w:rsidRDefault="008E2798" w:rsidP="00666053">
      <w:pPr>
        <w:rPr>
          <w:rFonts w:ascii="Arial" w:hAnsi="Arial"/>
          <w:b/>
          <w:sz w:val="20"/>
          <w:szCs w:val="20"/>
          <w:lang w:val="en-US"/>
        </w:rPr>
      </w:pPr>
    </w:p>
    <w:p w:rsidR="008D43DB" w:rsidRPr="008D43DB" w:rsidRDefault="008D43DB" w:rsidP="00666053">
      <w:pPr>
        <w:rPr>
          <w:rFonts w:ascii="Arial" w:hAnsi="Arial"/>
          <w:b/>
          <w:sz w:val="20"/>
          <w:szCs w:val="20"/>
          <w:lang w:val="en-US"/>
        </w:rPr>
      </w:pPr>
    </w:p>
    <w:p w:rsidR="008E2798" w:rsidRPr="008D43DB" w:rsidRDefault="008E2798" w:rsidP="00666053">
      <w:pPr>
        <w:rPr>
          <w:rFonts w:ascii="Arial" w:hAnsi="Arial"/>
          <w:b/>
          <w:sz w:val="20"/>
          <w:szCs w:val="20"/>
          <w:lang w:val="en-US"/>
        </w:rPr>
      </w:pPr>
    </w:p>
    <w:p w:rsidR="00666053" w:rsidRPr="008E2798" w:rsidRDefault="008E2798" w:rsidP="00666053">
      <w:pPr>
        <w:rPr>
          <w:rFonts w:ascii="Arial" w:hAnsi="Arial"/>
          <w:b/>
          <w:sz w:val="20"/>
          <w:szCs w:val="20"/>
        </w:rPr>
      </w:pPr>
      <w:proofErr w:type="spellStart"/>
      <w:r w:rsidRPr="008E2798">
        <w:rPr>
          <w:rFonts w:ascii="Arial" w:hAnsi="Arial"/>
          <w:b/>
          <w:sz w:val="20"/>
          <w:szCs w:val="20"/>
        </w:rPr>
        <w:t>Longega</w:t>
      </w:r>
      <w:proofErr w:type="spellEnd"/>
      <w:r w:rsidRPr="008E2798">
        <w:rPr>
          <w:rFonts w:ascii="Arial" w:hAnsi="Arial"/>
          <w:b/>
          <w:sz w:val="20"/>
          <w:szCs w:val="20"/>
        </w:rPr>
        <w:t xml:space="preserve"> Project 2.jpg</w:t>
      </w:r>
    </w:p>
    <w:p w:rsidR="00666053" w:rsidRPr="008E2798" w:rsidRDefault="00666053" w:rsidP="00666053">
      <w:pPr>
        <w:pStyle w:val="Textbody"/>
        <w:rPr>
          <w:rFonts w:ascii="Arial" w:hAnsi="Arial"/>
          <w:b/>
          <w:color w:val="000000"/>
          <w:sz w:val="20"/>
          <w:szCs w:val="20"/>
        </w:rPr>
      </w:pPr>
      <w:bookmarkStart w:id="2" w:name="docs-internal-guid-bc483622-7fff-4fa6-8d"/>
      <w:bookmarkEnd w:id="2"/>
      <w:r w:rsidRPr="008E2798">
        <w:rPr>
          <w:rFonts w:ascii="Arial" w:hAnsi="Arial"/>
          <w:b/>
          <w:noProof/>
          <w:color w:val="000000"/>
          <w:sz w:val="20"/>
          <w:szCs w:val="20"/>
        </w:rPr>
        <w:drawing>
          <wp:inline distT="0" distB="0" distL="0" distR="0" wp14:anchorId="473CAAD2" wp14:editId="18A2DC69">
            <wp:extent cx="2404800" cy="1800000"/>
            <wp:effectExtent l="0" t="0" r="0" b="0"/>
            <wp:docPr id="9" name="Grafik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link="rId14">
                      <a:lum/>
                      <a:alphaModFix/>
                    </a:blip>
                    <a:srcRect/>
                    <a:stretch>
                      <a:fillRect/>
                    </a:stretch>
                  </pic:blipFill>
                  <pic:spPr>
                    <a:xfrm flipH="1" flipV="1">
                      <a:off x="0" y="0"/>
                      <a:ext cx="2404800" cy="1800000"/>
                    </a:xfrm>
                    <a:prstGeom prst="rect">
                      <a:avLst/>
                    </a:prstGeom>
                    <a:ln>
                      <a:noFill/>
                      <a:prstDash/>
                    </a:ln>
                  </pic:spPr>
                </pic:pic>
              </a:graphicData>
            </a:graphic>
          </wp:inline>
        </w:drawing>
      </w:r>
    </w:p>
    <w:p w:rsidR="00666053" w:rsidRPr="008E2798" w:rsidRDefault="00666053" w:rsidP="00666053">
      <w:pPr>
        <w:spacing w:after="160" w:line="309" w:lineRule="auto"/>
        <w:rPr>
          <w:sz w:val="20"/>
          <w:szCs w:val="20"/>
          <w:lang w:val="en-US"/>
        </w:rPr>
      </w:pPr>
      <w:proofErr w:type="spellStart"/>
      <w:r w:rsidRPr="008E2798">
        <w:rPr>
          <w:rFonts w:ascii="Arial" w:hAnsi="Arial"/>
          <w:color w:val="000000"/>
          <w:sz w:val="20"/>
          <w:szCs w:val="20"/>
          <w:lang w:val="en-US"/>
        </w:rPr>
        <w:t>Longega</w:t>
      </w:r>
      <w:proofErr w:type="spellEnd"/>
      <w:r w:rsidRPr="008E2798">
        <w:rPr>
          <w:rFonts w:ascii="Arial" w:hAnsi="Arial"/>
          <w:color w:val="000000"/>
          <w:sz w:val="20"/>
          <w:szCs w:val="20"/>
          <w:lang w:val="en-US"/>
        </w:rPr>
        <w:t xml:space="preserve"> Project: </w:t>
      </w:r>
      <w:proofErr w:type="spellStart"/>
      <w:r w:rsidRPr="008E2798">
        <w:rPr>
          <w:rFonts w:ascii="Arial" w:hAnsi="Arial"/>
          <w:color w:val="000000"/>
          <w:sz w:val="20"/>
          <w:szCs w:val="20"/>
          <w:lang w:val="en-US"/>
        </w:rPr>
        <w:t>Longega</w:t>
      </w:r>
      <w:proofErr w:type="spellEnd"/>
      <w:r w:rsidRPr="008E2798">
        <w:rPr>
          <w:rFonts w:ascii="Arial" w:hAnsi="Arial"/>
          <w:color w:val="000000"/>
          <w:sz w:val="20"/>
          <w:szCs w:val="20"/>
          <w:lang w:val="en-US"/>
        </w:rPr>
        <w:t xml:space="preserve"> Project International House, </w:t>
      </w:r>
      <w:r w:rsidRPr="008E2798">
        <w:rPr>
          <w:rFonts w:ascii="Arial" w:hAnsi="Arial"/>
          <w:color w:val="000000"/>
          <w:sz w:val="20"/>
          <w:szCs w:val="20"/>
          <w:lang w:val="ko-KR" w:eastAsia="ko-KR"/>
        </w:rPr>
        <w:t xml:space="preserve">2023, </w:t>
      </w:r>
      <w:proofErr w:type="spellStart"/>
      <w:r w:rsidRPr="008E2798">
        <w:rPr>
          <w:rFonts w:ascii="Arial" w:hAnsi="Arial"/>
          <w:color w:val="000000"/>
          <w:sz w:val="20"/>
          <w:szCs w:val="20"/>
          <w:lang w:val="en-US"/>
        </w:rPr>
        <w:t>Südtirol</w:t>
      </w:r>
      <w:proofErr w:type="spellEnd"/>
      <w:r w:rsidRPr="008E2798">
        <w:rPr>
          <w:rFonts w:ascii="Arial" w:hAnsi="Arial"/>
          <w:color w:val="000000"/>
          <w:sz w:val="20"/>
          <w:szCs w:val="20"/>
          <w:lang w:val="en-US"/>
        </w:rPr>
        <w:t xml:space="preserve">, </w:t>
      </w:r>
      <w:proofErr w:type="spellStart"/>
      <w:r w:rsidRPr="008E2798">
        <w:rPr>
          <w:rFonts w:ascii="Arial" w:hAnsi="Arial"/>
          <w:color w:val="000000"/>
          <w:sz w:val="20"/>
          <w:szCs w:val="20"/>
          <w:lang w:val="en-US"/>
        </w:rPr>
        <w:t>Italien</w:t>
      </w:r>
      <w:proofErr w:type="spellEnd"/>
      <w:r w:rsidRPr="008E2798">
        <w:rPr>
          <w:rFonts w:ascii="Arial" w:hAnsi="Arial"/>
          <w:color w:val="000000"/>
          <w:sz w:val="20"/>
          <w:szCs w:val="20"/>
          <w:lang w:val="en-US"/>
        </w:rPr>
        <w:t xml:space="preserve"> (</w:t>
      </w:r>
      <w:proofErr w:type="spellStart"/>
      <w:r w:rsidRPr="008E2798">
        <w:rPr>
          <w:rFonts w:ascii="Arial" w:hAnsi="Arial"/>
          <w:color w:val="000000"/>
          <w:sz w:val="20"/>
          <w:szCs w:val="20"/>
          <w:lang w:val="en-US"/>
        </w:rPr>
        <w:t>Foto</w:t>
      </w:r>
      <w:proofErr w:type="spellEnd"/>
      <w:r w:rsidRPr="008E2798">
        <w:rPr>
          <w:rFonts w:ascii="Arial" w:hAnsi="Arial"/>
          <w:color w:val="000000"/>
          <w:sz w:val="20"/>
          <w:szCs w:val="20"/>
          <w:lang w:val="en-US"/>
        </w:rPr>
        <w:t>: Fabian Feichter)</w:t>
      </w:r>
    </w:p>
    <w:p w:rsidR="00666053" w:rsidRPr="008E2798" w:rsidRDefault="00666053" w:rsidP="00666053">
      <w:pPr>
        <w:pStyle w:val="Textbody"/>
        <w:spacing w:after="160" w:line="309" w:lineRule="auto"/>
        <w:rPr>
          <w:rFonts w:ascii="Arial, sans-serif" w:hAnsi="Arial, sans-serif" w:hint="eastAsia"/>
          <w:color w:val="000000"/>
          <w:sz w:val="20"/>
          <w:szCs w:val="20"/>
          <w:lang w:val="en-US"/>
        </w:rPr>
      </w:pPr>
      <w:proofErr w:type="spellStart"/>
      <w:r w:rsidRPr="008E2798">
        <w:rPr>
          <w:rFonts w:ascii="Arial, sans-serif" w:hAnsi="Arial, sans-serif"/>
          <w:color w:val="000000"/>
          <w:sz w:val="20"/>
          <w:szCs w:val="20"/>
          <w:lang w:val="en-US"/>
        </w:rPr>
        <w:t>Longega</w:t>
      </w:r>
      <w:proofErr w:type="spellEnd"/>
      <w:r w:rsidRPr="008E2798">
        <w:rPr>
          <w:rFonts w:ascii="Arial, sans-serif" w:hAnsi="Arial, sans-serif"/>
          <w:color w:val="000000"/>
          <w:sz w:val="20"/>
          <w:szCs w:val="20"/>
          <w:lang w:val="en-US"/>
        </w:rPr>
        <w:t xml:space="preserve"> Project: </w:t>
      </w:r>
      <w:proofErr w:type="spellStart"/>
      <w:r w:rsidRPr="008E2798">
        <w:rPr>
          <w:rFonts w:ascii="Arial, sans-serif" w:hAnsi="Arial, sans-serif"/>
          <w:color w:val="000000"/>
          <w:sz w:val="20"/>
          <w:szCs w:val="20"/>
          <w:lang w:val="en-US"/>
        </w:rPr>
        <w:t>Longega</w:t>
      </w:r>
      <w:proofErr w:type="spellEnd"/>
      <w:r w:rsidRPr="008E2798">
        <w:rPr>
          <w:rFonts w:ascii="Arial, sans-serif" w:hAnsi="Arial, sans-serif"/>
          <w:color w:val="000000"/>
          <w:sz w:val="20"/>
          <w:szCs w:val="20"/>
          <w:lang w:val="en-US"/>
        </w:rPr>
        <w:t xml:space="preserve"> Project International House, 2023, South Tyrol, Italy, (Image courtesy: Fabian Feichter)</w:t>
      </w:r>
    </w:p>
    <w:p w:rsidR="00666053" w:rsidRPr="008E2798" w:rsidRDefault="00666053" w:rsidP="00666053">
      <w:pPr>
        <w:pStyle w:val="Textbody"/>
        <w:rPr>
          <w:rFonts w:eastAsia="Arimo, sans-serif"/>
          <w:color w:val="000000"/>
          <w:sz w:val="20"/>
          <w:szCs w:val="20"/>
          <w:lang w:val="en-US"/>
        </w:rPr>
      </w:pPr>
      <w:proofErr w:type="spellStart"/>
      <w:r w:rsidRPr="008E2798">
        <w:rPr>
          <w:rFonts w:ascii="Malgun Gothic" w:eastAsia="Malgun Gothic" w:hAnsi="Malgun Gothic" w:cs="Malgun Gothic" w:hint="eastAsia"/>
          <w:color w:val="000000"/>
          <w:sz w:val="20"/>
          <w:szCs w:val="20"/>
        </w:rPr>
        <w:t>론제가</w:t>
      </w:r>
      <w:proofErr w:type="spellEnd"/>
      <w:r w:rsidRPr="008E2798">
        <w:rPr>
          <w:rFonts w:eastAsia="Arimo, sans-serif" w:hint="eastAsia"/>
          <w:color w:val="000000"/>
          <w:sz w:val="20"/>
          <w:szCs w:val="20"/>
          <w:lang w:val="en-US"/>
        </w:rPr>
        <w:t xml:space="preserve"> </w:t>
      </w:r>
      <w:proofErr w:type="spellStart"/>
      <w:r w:rsidRPr="008E2798">
        <w:rPr>
          <w:rFonts w:ascii="Malgun Gothic" w:eastAsia="Malgun Gothic" w:hAnsi="Malgun Gothic" w:cs="Malgun Gothic" w:hint="eastAsia"/>
          <w:color w:val="000000"/>
          <w:sz w:val="20"/>
          <w:szCs w:val="20"/>
        </w:rPr>
        <w:t>프로젝트</w:t>
      </w:r>
      <w:proofErr w:type="spellEnd"/>
      <w:r w:rsidRPr="008E2798">
        <w:rPr>
          <w:rFonts w:eastAsia="Arimo, sans-serif" w:hint="eastAsia"/>
          <w:color w:val="000000"/>
          <w:sz w:val="20"/>
          <w:szCs w:val="20"/>
          <w:lang w:val="en-US"/>
        </w:rPr>
        <w:t xml:space="preserve">: </w:t>
      </w:r>
      <w:proofErr w:type="spellStart"/>
      <w:r w:rsidRPr="008E2798">
        <w:rPr>
          <w:rFonts w:ascii="Malgun Gothic" w:eastAsia="Malgun Gothic" w:hAnsi="Malgun Gothic" w:cs="Malgun Gothic" w:hint="eastAsia"/>
          <w:color w:val="000000"/>
          <w:sz w:val="20"/>
          <w:szCs w:val="20"/>
        </w:rPr>
        <w:t>론제가</w:t>
      </w:r>
      <w:proofErr w:type="spellEnd"/>
      <w:r w:rsidRPr="008E2798">
        <w:rPr>
          <w:rFonts w:eastAsia="Arimo, sans-serif" w:hint="eastAsia"/>
          <w:color w:val="000000"/>
          <w:sz w:val="20"/>
          <w:szCs w:val="20"/>
          <w:lang w:val="en-US"/>
        </w:rPr>
        <w:t xml:space="preserve"> </w:t>
      </w:r>
      <w:proofErr w:type="spellStart"/>
      <w:r w:rsidRPr="008E2798">
        <w:rPr>
          <w:rFonts w:ascii="Malgun Gothic" w:eastAsia="Malgun Gothic" w:hAnsi="Malgun Gothic" w:cs="Malgun Gothic" w:hint="eastAsia"/>
          <w:color w:val="000000"/>
          <w:sz w:val="20"/>
          <w:szCs w:val="20"/>
        </w:rPr>
        <w:t>국제</w:t>
      </w:r>
      <w:proofErr w:type="spellEnd"/>
      <w:r w:rsidRPr="008E2798">
        <w:rPr>
          <w:rFonts w:eastAsia="Arimo, sans-serif" w:hint="eastAsia"/>
          <w:color w:val="000000"/>
          <w:sz w:val="20"/>
          <w:szCs w:val="20"/>
          <w:lang w:val="en-US"/>
        </w:rPr>
        <w:t xml:space="preserve"> </w:t>
      </w:r>
      <w:proofErr w:type="spellStart"/>
      <w:r w:rsidRPr="008E2798">
        <w:rPr>
          <w:rFonts w:ascii="Malgun Gothic" w:eastAsia="Malgun Gothic" w:hAnsi="Malgun Gothic" w:cs="Malgun Gothic" w:hint="eastAsia"/>
          <w:color w:val="000000"/>
          <w:sz w:val="20"/>
          <w:szCs w:val="20"/>
        </w:rPr>
        <w:t>아티스트</w:t>
      </w:r>
      <w:proofErr w:type="spellEnd"/>
      <w:r w:rsidRPr="008E2798">
        <w:rPr>
          <w:rFonts w:eastAsia="Arimo, sans-serif" w:hint="eastAsia"/>
          <w:color w:val="000000"/>
          <w:sz w:val="20"/>
          <w:szCs w:val="20"/>
          <w:lang w:val="en-US"/>
        </w:rPr>
        <w:t xml:space="preserve"> </w:t>
      </w:r>
      <w:proofErr w:type="spellStart"/>
      <w:r w:rsidRPr="008E2798">
        <w:rPr>
          <w:rFonts w:ascii="Malgun Gothic" w:eastAsia="Malgun Gothic" w:hAnsi="Malgun Gothic" w:cs="Malgun Gothic" w:hint="eastAsia"/>
          <w:color w:val="000000"/>
          <w:sz w:val="20"/>
          <w:szCs w:val="20"/>
        </w:rPr>
        <w:t>레지던시</w:t>
      </w:r>
      <w:proofErr w:type="spellEnd"/>
      <w:r w:rsidRPr="008E2798">
        <w:rPr>
          <w:rFonts w:eastAsia="Arimo, sans-serif" w:hint="eastAsia"/>
          <w:color w:val="000000"/>
          <w:sz w:val="20"/>
          <w:szCs w:val="20"/>
          <w:lang w:val="en-US"/>
        </w:rPr>
        <w:t xml:space="preserve">, 2023, </w:t>
      </w:r>
      <w:proofErr w:type="spellStart"/>
      <w:r w:rsidRPr="008E2798">
        <w:rPr>
          <w:rFonts w:ascii="Malgun Gothic" w:eastAsia="Malgun Gothic" w:hAnsi="Malgun Gothic" w:cs="Malgun Gothic" w:hint="eastAsia"/>
          <w:color w:val="000000"/>
          <w:sz w:val="20"/>
          <w:szCs w:val="20"/>
        </w:rPr>
        <w:t>사우스</w:t>
      </w:r>
      <w:proofErr w:type="spellEnd"/>
      <w:r w:rsidRPr="008E2798">
        <w:rPr>
          <w:rFonts w:eastAsia="Arimo, sans-serif" w:hint="eastAsia"/>
          <w:color w:val="000000"/>
          <w:sz w:val="20"/>
          <w:szCs w:val="20"/>
          <w:lang w:val="en-US"/>
        </w:rPr>
        <w:t xml:space="preserve"> </w:t>
      </w:r>
      <w:proofErr w:type="spellStart"/>
      <w:r w:rsidRPr="008E2798">
        <w:rPr>
          <w:rFonts w:ascii="Malgun Gothic" w:eastAsia="Malgun Gothic" w:hAnsi="Malgun Gothic" w:cs="Malgun Gothic" w:hint="eastAsia"/>
          <w:color w:val="000000"/>
          <w:sz w:val="20"/>
          <w:szCs w:val="20"/>
        </w:rPr>
        <w:t>티롤</w:t>
      </w:r>
      <w:proofErr w:type="spellEnd"/>
      <w:r w:rsidRPr="008E2798">
        <w:rPr>
          <w:rFonts w:eastAsia="Arimo, sans-serif" w:hint="eastAsia"/>
          <w:color w:val="000000"/>
          <w:sz w:val="20"/>
          <w:szCs w:val="20"/>
          <w:lang w:val="en-US"/>
        </w:rPr>
        <w:t xml:space="preserve">, </w:t>
      </w:r>
      <w:proofErr w:type="spellStart"/>
      <w:r w:rsidRPr="008E2798">
        <w:rPr>
          <w:rFonts w:ascii="Malgun Gothic" w:eastAsia="Malgun Gothic" w:hAnsi="Malgun Gothic" w:cs="Malgun Gothic" w:hint="eastAsia"/>
          <w:color w:val="000000"/>
          <w:sz w:val="20"/>
          <w:szCs w:val="20"/>
        </w:rPr>
        <w:t>이탈리아</w:t>
      </w:r>
      <w:proofErr w:type="spellEnd"/>
      <w:r w:rsidRPr="008E2798">
        <w:rPr>
          <w:rFonts w:eastAsia="Arimo, sans-serif" w:hint="eastAsia"/>
          <w:color w:val="000000"/>
          <w:sz w:val="20"/>
          <w:szCs w:val="20"/>
          <w:lang w:val="en-US"/>
        </w:rPr>
        <w:t xml:space="preserve"> (</w:t>
      </w:r>
      <w:proofErr w:type="spellStart"/>
      <w:r w:rsidRPr="008E2798">
        <w:rPr>
          <w:rFonts w:ascii="Malgun Gothic" w:eastAsia="Malgun Gothic" w:hAnsi="Malgun Gothic" w:cs="Malgun Gothic" w:hint="eastAsia"/>
          <w:color w:val="000000"/>
          <w:sz w:val="20"/>
          <w:szCs w:val="20"/>
        </w:rPr>
        <w:t>사진</w:t>
      </w:r>
      <w:proofErr w:type="spellEnd"/>
      <w:r w:rsidRPr="008E2798">
        <w:rPr>
          <w:rFonts w:eastAsia="Arimo, sans-serif" w:hint="eastAsia"/>
          <w:color w:val="000000"/>
          <w:sz w:val="20"/>
          <w:szCs w:val="20"/>
          <w:lang w:val="en-US"/>
        </w:rPr>
        <w:t xml:space="preserve">: </w:t>
      </w:r>
      <w:proofErr w:type="spellStart"/>
      <w:r w:rsidRPr="008E2798">
        <w:rPr>
          <w:rFonts w:ascii="Malgun Gothic" w:eastAsia="Malgun Gothic" w:hAnsi="Malgun Gothic" w:cs="Malgun Gothic" w:hint="eastAsia"/>
          <w:color w:val="000000"/>
          <w:sz w:val="20"/>
          <w:szCs w:val="20"/>
        </w:rPr>
        <w:t>파비안</w:t>
      </w:r>
      <w:proofErr w:type="spellEnd"/>
      <w:r w:rsidRPr="008E2798">
        <w:rPr>
          <w:rFonts w:eastAsia="Arimo, sans-serif" w:hint="eastAsia"/>
          <w:color w:val="000000"/>
          <w:sz w:val="20"/>
          <w:szCs w:val="20"/>
          <w:lang w:val="en-US"/>
        </w:rPr>
        <w:t xml:space="preserve"> </w:t>
      </w:r>
      <w:proofErr w:type="spellStart"/>
      <w:r w:rsidRPr="008E2798">
        <w:rPr>
          <w:rFonts w:ascii="Malgun Gothic" w:eastAsia="Malgun Gothic" w:hAnsi="Malgun Gothic" w:cs="Malgun Gothic" w:hint="eastAsia"/>
          <w:color w:val="000000"/>
          <w:sz w:val="20"/>
          <w:szCs w:val="20"/>
        </w:rPr>
        <w:t>파이터</w:t>
      </w:r>
      <w:proofErr w:type="spellEnd"/>
      <w:r w:rsidRPr="008E2798">
        <w:rPr>
          <w:rFonts w:eastAsia="Arimo, sans-serif" w:hint="eastAsia"/>
          <w:color w:val="000000"/>
          <w:sz w:val="20"/>
          <w:szCs w:val="20"/>
          <w:lang w:val="en-US"/>
        </w:rPr>
        <w:t>)</w:t>
      </w:r>
    </w:p>
    <w:p w:rsidR="00666053" w:rsidRPr="008E2798" w:rsidRDefault="00666053" w:rsidP="000F1419">
      <w:pPr>
        <w:jc w:val="both"/>
        <w:rPr>
          <w:rFonts w:ascii="Arial" w:hAnsi="Arial" w:cs="Arial"/>
          <w:sz w:val="20"/>
          <w:szCs w:val="20"/>
          <w:lang w:val="en-US"/>
        </w:rPr>
      </w:pPr>
    </w:p>
    <w:p w:rsidR="000F1419" w:rsidRPr="008E2798" w:rsidRDefault="000F1419" w:rsidP="00721F4B">
      <w:pPr>
        <w:ind w:right="1557"/>
        <w:jc w:val="both"/>
        <w:rPr>
          <w:rFonts w:ascii="Arial" w:hAnsi="Arial" w:cs="Arial"/>
          <w:sz w:val="20"/>
          <w:szCs w:val="20"/>
        </w:rPr>
      </w:pPr>
      <w:r w:rsidRPr="008E2798">
        <w:rPr>
          <w:rFonts w:ascii="Arial" w:hAnsi="Arial" w:cs="Arial"/>
          <w:sz w:val="20"/>
          <w:szCs w:val="20"/>
        </w:rPr>
        <w:t>Hiermit wird Ihnen die Genehmigung erteilt, die angehängten Bilder in Zeitungen, Zeitschriften und Online-Medien abzubilden, sofern sie direkt mit der Berichterstattung zur oben genannten Ausstellung in Verbindung stehen. Das Nutzungsrecht beginnt vier Wochen vor Ausstellungsbeginn und endet vier Wochen nach Ausstellungsende. Die Werke dürfen nur im Rahmen eines redaktionell betreuten Artikels über die Ausstellung im Sinne der aktuellen Berichterstattung abgebildet werden. Jegliche weitere Verwendung setzt die schriftliche Genehmigung des Rechteinhabers voraus. Die Bilder dürfen nicht beschnitten oder verändert oder mit Text überlagert werden.</w:t>
      </w:r>
    </w:p>
    <w:p w:rsidR="000F1419" w:rsidRPr="008E2798" w:rsidRDefault="000F1419" w:rsidP="00610CF7">
      <w:pPr>
        <w:spacing w:line="360" w:lineRule="auto"/>
        <w:rPr>
          <w:rFonts w:ascii="Arial" w:hAnsi="Arial" w:cs="Arial"/>
          <w:b/>
          <w:sz w:val="20"/>
          <w:szCs w:val="20"/>
        </w:rPr>
      </w:pPr>
    </w:p>
    <w:p w:rsidR="00610CF7" w:rsidRPr="008E2798" w:rsidRDefault="00610CF7" w:rsidP="00610CF7">
      <w:pPr>
        <w:spacing w:line="360" w:lineRule="auto"/>
        <w:rPr>
          <w:rFonts w:ascii="Arial" w:hAnsi="Arial" w:cs="Arial"/>
          <w:b/>
          <w:sz w:val="20"/>
          <w:szCs w:val="20"/>
        </w:rPr>
      </w:pPr>
      <w:r w:rsidRPr="008E2798">
        <w:rPr>
          <w:rFonts w:ascii="Arial" w:hAnsi="Arial" w:cs="Arial"/>
          <w:b/>
          <w:sz w:val="20"/>
          <w:szCs w:val="20"/>
        </w:rPr>
        <w:t xml:space="preserve">Druckfähiges Bildmaterial finden Sie zum kostenlosen Download unter </w:t>
      </w:r>
    </w:p>
    <w:p w:rsidR="00610CF7" w:rsidRPr="008E2798" w:rsidRDefault="00610CF7" w:rsidP="00610CF7">
      <w:pPr>
        <w:spacing w:line="360" w:lineRule="auto"/>
        <w:rPr>
          <w:rFonts w:ascii="Arial" w:hAnsi="Arial" w:cs="Arial"/>
          <w:b/>
          <w:sz w:val="20"/>
          <w:szCs w:val="20"/>
        </w:rPr>
      </w:pPr>
      <w:r w:rsidRPr="008E2798">
        <w:rPr>
          <w:rFonts w:ascii="Arial" w:hAnsi="Arial" w:cs="Arial"/>
          <w:b/>
          <w:sz w:val="20"/>
          <w:szCs w:val="20"/>
        </w:rPr>
        <w:t>www.platform-muenchen.de/presse/</w:t>
      </w:r>
    </w:p>
    <w:p w:rsidR="00610CF7" w:rsidRPr="008E2798" w:rsidRDefault="00610CF7" w:rsidP="00404EE0">
      <w:pPr>
        <w:rPr>
          <w:rFonts w:ascii="Arial" w:hAnsi="Arial" w:cs="Arial"/>
          <w:b/>
          <w:sz w:val="20"/>
          <w:szCs w:val="20"/>
        </w:rPr>
      </w:pPr>
    </w:p>
    <w:p w:rsidR="00404EE0" w:rsidRPr="008E2798" w:rsidRDefault="00404EE0" w:rsidP="00404EE0">
      <w:pPr>
        <w:rPr>
          <w:rFonts w:ascii="Arial" w:hAnsi="Arial" w:cs="Arial"/>
          <w:b/>
          <w:sz w:val="20"/>
          <w:szCs w:val="20"/>
        </w:rPr>
      </w:pPr>
      <w:r w:rsidRPr="008E2798">
        <w:rPr>
          <w:rFonts w:ascii="Arial" w:hAnsi="Arial" w:cs="Arial"/>
          <w:b/>
          <w:sz w:val="20"/>
          <w:szCs w:val="20"/>
        </w:rPr>
        <w:t>Pressekontakt</w:t>
      </w:r>
    </w:p>
    <w:p w:rsidR="00A53B93" w:rsidRPr="008E2798" w:rsidRDefault="00A53B93" w:rsidP="00404EE0">
      <w:pPr>
        <w:rPr>
          <w:rFonts w:ascii="Arial" w:hAnsi="Arial" w:cs="Arial"/>
          <w:sz w:val="20"/>
          <w:szCs w:val="20"/>
        </w:rPr>
      </w:pPr>
    </w:p>
    <w:p w:rsidR="00017EBD" w:rsidRPr="008E2798" w:rsidRDefault="00FF0209" w:rsidP="00404EE0">
      <w:pPr>
        <w:rPr>
          <w:rFonts w:ascii="Arial" w:hAnsi="Arial" w:cs="Arial"/>
          <w:sz w:val="20"/>
          <w:szCs w:val="20"/>
        </w:rPr>
      </w:pPr>
      <w:r w:rsidRPr="008E2798">
        <w:rPr>
          <w:rFonts w:ascii="Arial" w:hAnsi="Arial" w:cs="Arial"/>
          <w:sz w:val="20"/>
          <w:szCs w:val="20"/>
        </w:rPr>
        <w:t>Radmila Krstajic</w:t>
      </w:r>
    </w:p>
    <w:p w:rsidR="00404EE0" w:rsidRPr="008E2798" w:rsidRDefault="00404EE0" w:rsidP="00404EE0">
      <w:pPr>
        <w:rPr>
          <w:rFonts w:ascii="Arial" w:hAnsi="Arial" w:cs="Arial"/>
          <w:sz w:val="20"/>
          <w:szCs w:val="20"/>
        </w:rPr>
      </w:pPr>
      <w:r w:rsidRPr="008E2798">
        <w:rPr>
          <w:rFonts w:ascii="Arial" w:hAnsi="Arial" w:cs="Arial"/>
          <w:sz w:val="20"/>
          <w:szCs w:val="20"/>
        </w:rPr>
        <w:t xml:space="preserve">presse@platform-muenchen.de </w:t>
      </w:r>
      <w:r w:rsidRPr="008E2798">
        <w:rPr>
          <w:rFonts w:ascii="Arial" w:hAnsi="Arial" w:cs="Arial"/>
          <w:sz w:val="20"/>
          <w:szCs w:val="20"/>
        </w:rPr>
        <w:br/>
        <w:t xml:space="preserve">T: </w:t>
      </w:r>
      <w:r w:rsidR="007A1D83" w:rsidRPr="008E2798">
        <w:rPr>
          <w:rFonts w:ascii="Arial" w:hAnsi="Arial" w:cs="Arial"/>
          <w:sz w:val="20"/>
          <w:szCs w:val="20"/>
        </w:rPr>
        <w:t>0049 · 89 · 324 · 900914</w:t>
      </w:r>
    </w:p>
    <w:p w:rsidR="00666053" w:rsidRPr="008E2798" w:rsidRDefault="00666053" w:rsidP="00666053">
      <w:pPr>
        <w:rPr>
          <w:rFonts w:ascii="Arial" w:hAnsi="Arial" w:cs="Arial"/>
          <w:sz w:val="20"/>
          <w:szCs w:val="20"/>
        </w:rPr>
      </w:pPr>
      <w:r w:rsidRPr="008E2798">
        <w:rPr>
          <w:rFonts w:ascii="Arial" w:hAnsi="Arial" w:cs="Arial"/>
          <w:sz w:val="20"/>
          <w:szCs w:val="20"/>
        </w:rPr>
        <w:t>M: 0049 · 176 · 455 · 37926</w:t>
      </w:r>
    </w:p>
    <w:p w:rsidR="00666053" w:rsidRPr="008E2798" w:rsidRDefault="00666053" w:rsidP="00404EE0">
      <w:pPr>
        <w:rPr>
          <w:rFonts w:ascii="Arial" w:hAnsi="Arial" w:cs="Arial"/>
          <w:sz w:val="20"/>
          <w:szCs w:val="20"/>
        </w:rPr>
      </w:pPr>
    </w:p>
    <w:p w:rsidR="00A53B93" w:rsidRPr="008E2798" w:rsidRDefault="00A53B93" w:rsidP="00404EE0">
      <w:pPr>
        <w:rPr>
          <w:rFonts w:ascii="Arial" w:hAnsi="Arial" w:cs="Arial"/>
          <w:sz w:val="20"/>
          <w:szCs w:val="20"/>
        </w:rPr>
      </w:pPr>
    </w:p>
    <w:p w:rsidR="00A53B93" w:rsidRPr="008E2798" w:rsidRDefault="00A53B93" w:rsidP="00A53B93">
      <w:pPr>
        <w:spacing w:line="276" w:lineRule="auto"/>
        <w:rPr>
          <w:rFonts w:ascii="Arial" w:hAnsi="Arial" w:cs="Arial"/>
          <w:sz w:val="20"/>
          <w:szCs w:val="20"/>
        </w:rPr>
      </w:pPr>
      <w:r w:rsidRPr="008E2798">
        <w:rPr>
          <w:rFonts w:ascii="Arial" w:hAnsi="Arial" w:cs="Arial"/>
          <w:sz w:val="20"/>
          <w:szCs w:val="20"/>
        </w:rPr>
        <w:t>PLATFORM</w:t>
      </w:r>
      <w:r w:rsidRPr="008E2798">
        <w:rPr>
          <w:rFonts w:ascii="Arial" w:eastAsia="MS Gothic" w:hAnsi="Arial" w:cs="Arial"/>
          <w:sz w:val="20"/>
          <w:szCs w:val="20"/>
        </w:rPr>
        <w:t xml:space="preserve">, </w:t>
      </w:r>
      <w:proofErr w:type="spellStart"/>
      <w:r w:rsidRPr="008E2798">
        <w:rPr>
          <w:rFonts w:ascii="Arial" w:hAnsi="Arial" w:cs="Arial"/>
          <w:sz w:val="20"/>
          <w:szCs w:val="20"/>
        </w:rPr>
        <w:t>Kistlerhofstraße</w:t>
      </w:r>
      <w:proofErr w:type="spellEnd"/>
      <w:r w:rsidRPr="008E2798">
        <w:rPr>
          <w:rFonts w:ascii="Arial" w:hAnsi="Arial" w:cs="Arial"/>
          <w:sz w:val="20"/>
          <w:szCs w:val="20"/>
        </w:rPr>
        <w:t xml:space="preserve"> 70, Haus 60, 3. Stock, 81379 München</w:t>
      </w:r>
    </w:p>
    <w:p w:rsidR="00A53B93" w:rsidRPr="008E2798" w:rsidRDefault="00A53B93" w:rsidP="00A53B93">
      <w:pPr>
        <w:spacing w:line="276" w:lineRule="auto"/>
        <w:rPr>
          <w:rFonts w:ascii="Arial" w:hAnsi="Arial" w:cs="Arial"/>
          <w:sz w:val="20"/>
          <w:szCs w:val="20"/>
        </w:rPr>
      </w:pPr>
      <w:r w:rsidRPr="008E2798">
        <w:rPr>
          <w:rFonts w:ascii="Arial" w:hAnsi="Arial" w:cs="Arial"/>
          <w:sz w:val="20"/>
          <w:szCs w:val="20"/>
        </w:rPr>
        <w:t xml:space="preserve">www.platform-muenchen.de   </w:t>
      </w:r>
    </w:p>
    <w:p w:rsidR="00A53B93" w:rsidRPr="008E2798" w:rsidRDefault="00A53B93" w:rsidP="00A53B93">
      <w:pPr>
        <w:spacing w:line="276" w:lineRule="auto"/>
        <w:rPr>
          <w:rFonts w:ascii="Arial" w:hAnsi="Arial" w:cs="Arial"/>
          <w:sz w:val="20"/>
          <w:szCs w:val="20"/>
        </w:rPr>
      </w:pPr>
    </w:p>
    <w:p w:rsidR="00A53B93" w:rsidRPr="008E2798" w:rsidRDefault="00A53B93" w:rsidP="00A53B93">
      <w:pPr>
        <w:spacing w:line="276" w:lineRule="auto"/>
        <w:rPr>
          <w:rFonts w:ascii="Arial" w:hAnsi="Arial" w:cs="Arial"/>
          <w:sz w:val="20"/>
          <w:szCs w:val="20"/>
        </w:rPr>
      </w:pPr>
      <w:r w:rsidRPr="008E2798">
        <w:rPr>
          <w:rFonts w:ascii="Arial" w:hAnsi="Arial" w:cs="Arial"/>
          <w:sz w:val="20"/>
          <w:szCs w:val="20"/>
        </w:rPr>
        <w:t>Die Räume der PLATFORM sind barrierefrei zu erreichen.</w:t>
      </w:r>
    </w:p>
    <w:p w:rsidR="00A53B93" w:rsidRPr="008E2798" w:rsidRDefault="00A53B93" w:rsidP="00A53B93">
      <w:pPr>
        <w:spacing w:line="276" w:lineRule="auto"/>
        <w:rPr>
          <w:rFonts w:ascii="Arial" w:hAnsi="Arial" w:cs="Arial"/>
          <w:sz w:val="20"/>
          <w:szCs w:val="20"/>
        </w:rPr>
      </w:pPr>
    </w:p>
    <w:p w:rsidR="007A1D83" w:rsidRPr="008E2798" w:rsidRDefault="00A53B93" w:rsidP="00A53B93">
      <w:pPr>
        <w:spacing w:line="276" w:lineRule="auto"/>
        <w:rPr>
          <w:rFonts w:ascii="Arial" w:hAnsi="Arial" w:cs="Arial"/>
          <w:sz w:val="20"/>
          <w:szCs w:val="20"/>
        </w:rPr>
      </w:pPr>
      <w:r w:rsidRPr="008E2798">
        <w:rPr>
          <w:rFonts w:ascii="Arial" w:hAnsi="Arial" w:cs="Arial"/>
          <w:sz w:val="20"/>
          <w:szCs w:val="20"/>
        </w:rPr>
        <w:t>PLATFORM in Trägerschaft der Münchner Arbeit gGmb</w:t>
      </w:r>
      <w:r w:rsidR="007A1D83" w:rsidRPr="008E2798">
        <w:rPr>
          <w:rFonts w:ascii="Arial" w:hAnsi="Arial" w:cs="Arial"/>
          <w:sz w:val="20"/>
          <w:szCs w:val="20"/>
        </w:rPr>
        <w:t>H</w:t>
      </w:r>
    </w:p>
    <w:p w:rsidR="007A1D83" w:rsidRPr="008E2798" w:rsidRDefault="00A53B93" w:rsidP="00A53B93">
      <w:pPr>
        <w:spacing w:line="276" w:lineRule="auto"/>
        <w:rPr>
          <w:rFonts w:ascii="Tahoma" w:eastAsia="MS Gothic" w:hAnsi="Tahoma" w:cs="Tahoma"/>
          <w:sz w:val="20"/>
          <w:szCs w:val="20"/>
        </w:rPr>
      </w:pPr>
      <w:r w:rsidRPr="008E2798">
        <w:rPr>
          <w:rFonts w:ascii="Arial" w:hAnsi="Arial" w:cs="Arial"/>
          <w:sz w:val="20"/>
          <w:szCs w:val="20"/>
        </w:rPr>
        <w:t>Geschäftsführer: Johann Stelzer</w:t>
      </w:r>
    </w:p>
    <w:p w:rsidR="007A1D83" w:rsidRPr="008E2798" w:rsidRDefault="00A53B93" w:rsidP="00A53B93">
      <w:pPr>
        <w:spacing w:line="276" w:lineRule="auto"/>
        <w:rPr>
          <w:rFonts w:ascii="Tahoma" w:eastAsia="MS Gothic" w:hAnsi="Tahoma" w:cs="Tahoma"/>
          <w:sz w:val="20"/>
          <w:szCs w:val="20"/>
        </w:rPr>
      </w:pPr>
      <w:r w:rsidRPr="008E2798">
        <w:rPr>
          <w:rFonts w:ascii="Arial" w:hAnsi="Arial" w:cs="Arial"/>
          <w:sz w:val="20"/>
          <w:szCs w:val="20"/>
        </w:rPr>
        <w:t>Registergericht München, HRB 98967</w:t>
      </w:r>
    </w:p>
    <w:p w:rsidR="00A53B93" w:rsidRPr="008E2798" w:rsidRDefault="00A53B93" w:rsidP="00A53B93">
      <w:pPr>
        <w:spacing w:line="276" w:lineRule="auto"/>
        <w:rPr>
          <w:rFonts w:ascii="Tahoma" w:eastAsia="MS Gothic" w:hAnsi="Tahoma" w:cs="Tahoma"/>
          <w:sz w:val="20"/>
          <w:szCs w:val="20"/>
        </w:rPr>
      </w:pPr>
      <w:r w:rsidRPr="008E2798">
        <w:rPr>
          <w:rFonts w:ascii="Arial" w:hAnsi="Arial" w:cs="Arial"/>
          <w:sz w:val="20"/>
          <w:szCs w:val="20"/>
        </w:rPr>
        <w:t>Vorsitzende</w:t>
      </w:r>
      <w:r w:rsidR="007A1D83" w:rsidRPr="008E2798">
        <w:rPr>
          <w:rFonts w:ascii="Arial" w:hAnsi="Arial" w:cs="Arial"/>
          <w:sz w:val="20"/>
          <w:szCs w:val="20"/>
        </w:rPr>
        <w:t>r</w:t>
      </w:r>
      <w:r w:rsidRPr="008E2798">
        <w:rPr>
          <w:rFonts w:ascii="Arial" w:hAnsi="Arial" w:cs="Arial"/>
          <w:sz w:val="20"/>
          <w:szCs w:val="20"/>
        </w:rPr>
        <w:t xml:space="preserve"> des Aufsichtsrats: </w:t>
      </w:r>
      <w:r w:rsidR="007A1D83" w:rsidRPr="008E2798">
        <w:rPr>
          <w:rFonts w:ascii="Arial" w:hAnsi="Arial" w:cs="Arial"/>
          <w:sz w:val="20"/>
          <w:szCs w:val="20"/>
        </w:rPr>
        <w:t xml:space="preserve">Manuel </w:t>
      </w:r>
      <w:proofErr w:type="spellStart"/>
      <w:r w:rsidR="007A1D83" w:rsidRPr="008E2798">
        <w:rPr>
          <w:rFonts w:ascii="Arial" w:hAnsi="Arial" w:cs="Arial"/>
          <w:sz w:val="20"/>
          <w:szCs w:val="20"/>
        </w:rPr>
        <w:t>Pretzl</w:t>
      </w:r>
      <w:proofErr w:type="spellEnd"/>
    </w:p>
    <w:p w:rsidR="007A1D83" w:rsidRPr="008E2798" w:rsidRDefault="007A1D83" w:rsidP="00A53B93">
      <w:pPr>
        <w:spacing w:line="276" w:lineRule="auto"/>
        <w:rPr>
          <w:rFonts w:ascii="Arial" w:hAnsi="Arial" w:cs="Arial"/>
          <w:sz w:val="20"/>
          <w:szCs w:val="20"/>
        </w:rPr>
      </w:pPr>
    </w:p>
    <w:p w:rsidR="00A53B93" w:rsidRPr="008E2798" w:rsidRDefault="007A1D83" w:rsidP="00A53B93">
      <w:pPr>
        <w:spacing w:line="276" w:lineRule="auto"/>
        <w:rPr>
          <w:rFonts w:ascii="Arial" w:hAnsi="Arial" w:cs="Arial"/>
          <w:sz w:val="20"/>
          <w:szCs w:val="20"/>
        </w:rPr>
      </w:pPr>
      <w:r w:rsidRPr="008E2798">
        <w:rPr>
          <w:rFonts w:ascii="Arial" w:hAnsi="Arial" w:cs="Arial"/>
          <w:noProof/>
          <w:sz w:val="20"/>
          <w:szCs w:val="20"/>
        </w:rPr>
        <w:drawing>
          <wp:inline distT="0" distB="0" distL="0" distR="0" wp14:anchorId="30383616" wp14:editId="00B1E704">
            <wp:extent cx="1076325" cy="638175"/>
            <wp:effectExtent l="0" t="0" r="9525" b="9525"/>
            <wp:docPr id="11" name="Grafik 11" descr="Förderformel_MBQ_RA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örderformel_MBQ_RAW"/>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0" y="0"/>
                      <a:ext cx="1076325" cy="638175"/>
                    </a:xfrm>
                    <a:prstGeom prst="rect">
                      <a:avLst/>
                    </a:prstGeom>
                    <a:noFill/>
                    <a:ln>
                      <a:noFill/>
                    </a:ln>
                  </pic:spPr>
                </pic:pic>
              </a:graphicData>
            </a:graphic>
          </wp:inline>
        </w:drawing>
      </w:r>
    </w:p>
    <w:p w:rsidR="007A1D83" w:rsidRPr="008E2798" w:rsidRDefault="007A1D83" w:rsidP="007A1D83">
      <w:pPr>
        <w:spacing w:line="276" w:lineRule="auto"/>
        <w:rPr>
          <w:rFonts w:ascii="Arial" w:hAnsi="Arial" w:cs="Arial"/>
          <w:sz w:val="20"/>
          <w:szCs w:val="20"/>
        </w:rPr>
      </w:pPr>
    </w:p>
    <w:p w:rsidR="00F209CE" w:rsidRPr="008E2798" w:rsidRDefault="007A1D83" w:rsidP="007A1D83">
      <w:pPr>
        <w:spacing w:line="276" w:lineRule="auto"/>
        <w:rPr>
          <w:rFonts w:ascii="Arial" w:hAnsi="Arial" w:cs="Arial"/>
          <w:sz w:val="20"/>
          <w:szCs w:val="20"/>
        </w:rPr>
      </w:pPr>
      <w:r w:rsidRPr="008E2798">
        <w:rPr>
          <w:rFonts w:ascii="Arial" w:hAnsi="Arial" w:cs="Arial"/>
          <w:sz w:val="20"/>
          <w:szCs w:val="20"/>
        </w:rPr>
        <w:t>PLATFORM wird durch das Münchner Beschäftigungs- und Qualifizierungsprogramm (MBQ) gefördert. Weitere Informationen unter www.muenchen.de/mbq</w:t>
      </w:r>
    </w:p>
    <w:sectPr w:rsidR="00F209CE" w:rsidRPr="008E2798" w:rsidSect="008E2798">
      <w:headerReference w:type="default" r:id="rId16"/>
      <w:headerReference w:type="first" r:id="rId17"/>
      <w:type w:val="continuous"/>
      <w:pgSz w:w="11906" w:h="16838" w:code="9"/>
      <w:pgMar w:top="1134" w:right="1418" w:bottom="709" w:left="1418" w:header="958"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D1F2E" w:rsidRDefault="008D1F2E">
      <w:r>
        <w:separator/>
      </w:r>
    </w:p>
  </w:endnote>
  <w:endnote w:type="continuationSeparator" w:id="0">
    <w:p w:rsidR="008D1F2E" w:rsidRDefault="008D1F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Batang">
    <w:altName w:val="Malgun Gothic Semilight"/>
    <w:panose1 w:val="02030600000101010101"/>
    <w:charset w:val="81"/>
    <w:family w:val="roman"/>
    <w:pitch w:val="variable"/>
    <w:sig w:usb0="00000000" w:usb1="69D77CFB" w:usb2="00000030" w:usb3="00000000" w:csb0="0008009F" w:csb1="00000000"/>
  </w:font>
  <w:font w:name="Lucida Grande">
    <w:altName w:val="Segoe UI"/>
    <w:charset w:val="00"/>
    <w:family w:val="auto"/>
    <w:pitch w:val="variable"/>
  </w:font>
  <w:font w:name="Arial">
    <w:panose1 w:val="020B0604020202020204"/>
    <w:charset w:val="00"/>
    <w:family w:val="swiss"/>
    <w:pitch w:val="variable"/>
    <w:sig w:usb0="E0002AFF" w:usb1="C0007843" w:usb2="00000009" w:usb3="00000000" w:csb0="000001FF" w:csb1="00000000"/>
  </w:font>
  <w:font w:name="Yu Mincho">
    <w:charset w:val="80"/>
    <w:family w:val="roman"/>
    <w:pitch w:val="variable"/>
    <w:sig w:usb0="800002E7" w:usb1="2AC7FCFF" w:usb2="00000012" w:usb3="00000000" w:csb0="0002009F" w:csb1="00000000"/>
  </w:font>
  <w:font w:name="Malgun Gothic">
    <w:panose1 w:val="020B0503020000020004"/>
    <w:charset w:val="81"/>
    <w:family w:val="swiss"/>
    <w:pitch w:val="variable"/>
    <w:sig w:usb0="9000002F" w:usb1="29D77CFB" w:usb2="00000012" w:usb3="00000000" w:csb0="00080001" w:csb1="00000000"/>
  </w:font>
  <w:font w:name="Arial Unicode MS">
    <w:altName w:val="Arial"/>
    <w:panose1 w:val="020B0604020202020204"/>
    <w:charset w:val="00"/>
    <w:family w:val="auto"/>
    <w:pitch w:val="variable"/>
  </w:font>
  <w:font w:name="Arial, sans-serif">
    <w:altName w:val="Arial"/>
    <w:charset w:val="00"/>
    <w:family w:val="auto"/>
    <w:pitch w:val="default"/>
  </w:font>
  <w:font w:name="Arimo, sans-serif">
    <w:altName w:val="Calibri"/>
    <w:charset w:val="00"/>
    <w:family w:val="auto"/>
    <w:pitch w:val="default"/>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A00002EF" w:usb1="4000207B" w:usb2="00000000" w:usb3="00000000" w:csb0="000000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D1F2E" w:rsidRDefault="008D1F2E">
      <w:r>
        <w:separator/>
      </w:r>
    </w:p>
  </w:footnote>
  <w:footnote w:type="continuationSeparator" w:id="0">
    <w:p w:rsidR="008D1F2E" w:rsidRDefault="008D1F2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229FE" w:rsidRDefault="005352D4">
    <w:pPr>
      <w:pStyle w:val="Kopfzeile"/>
    </w:pPr>
    <w:r>
      <w:rPr>
        <w:noProof/>
      </w:rPr>
      <w:drawing>
        <wp:anchor distT="0" distB="0" distL="114300" distR="114300" simplePos="0" relativeHeight="251659264" behindDoc="1" locked="0" layoutInCell="1" allowOverlap="1" wp14:anchorId="65FF8ABE" wp14:editId="177A8234">
          <wp:simplePos x="0" y="0"/>
          <wp:positionH relativeFrom="page">
            <wp:posOffset>0</wp:posOffset>
          </wp:positionH>
          <wp:positionV relativeFrom="page">
            <wp:posOffset>0</wp:posOffset>
          </wp:positionV>
          <wp:extent cx="7556400" cy="10692000"/>
          <wp:effectExtent l="0" t="0" r="635" b="1905"/>
          <wp:wrapNone/>
          <wp:docPr id="25"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Z_Platform_Breifpapier_S2.pdf"/>
                  <pic:cNvPicPr/>
                </pic:nvPicPr>
                <pic:blipFill>
                  <a:blip r:embed="rId1">
                    <a:extLst>
                      <a:ext uri="{28A0092B-C50C-407E-A947-70E740481C1C}">
                        <a14:useLocalDpi xmlns:a14="http://schemas.microsoft.com/office/drawing/2010/main" val="0"/>
                      </a:ext>
                    </a:extLst>
                  </a:blip>
                  <a:stretch>
                    <a:fillRect/>
                  </a:stretch>
                </pic:blipFill>
                <pic:spPr>
                  <a:xfrm>
                    <a:off x="0" y="0"/>
                    <a:ext cx="7556400" cy="10692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F118C" w:rsidRDefault="005C2EED" w:rsidP="001A3CB3">
    <w:pPr>
      <w:pStyle w:val="Kopfzeile"/>
      <w:jc w:val="center"/>
    </w:pPr>
    <w:r>
      <w:rPr>
        <w:noProof/>
      </w:rPr>
      <w:drawing>
        <wp:anchor distT="0" distB="0" distL="114300" distR="114300" simplePos="0" relativeHeight="251658240" behindDoc="1" locked="0" layoutInCell="1" allowOverlap="1" wp14:anchorId="51E1BCF0" wp14:editId="5C1A17EE">
          <wp:simplePos x="0" y="0"/>
          <wp:positionH relativeFrom="page">
            <wp:posOffset>445</wp:posOffset>
          </wp:positionH>
          <wp:positionV relativeFrom="page">
            <wp:posOffset>0</wp:posOffset>
          </wp:positionV>
          <wp:extent cx="7555510" cy="10692000"/>
          <wp:effectExtent l="0" t="0" r="1270" b="1905"/>
          <wp:wrapNone/>
          <wp:docPr id="26"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RZ_Platform_Breifpapier.pdf"/>
                  <pic:cNvPicPr/>
                </pic:nvPicPr>
                <pic:blipFill>
                  <a:blip r:embed="rId1">
                    <a:extLst>
                      <a:ext uri="{28A0092B-C50C-407E-A947-70E740481C1C}">
                        <a14:useLocalDpi xmlns:a14="http://schemas.microsoft.com/office/drawing/2010/main" val="0"/>
                      </a:ext>
                    </a:extLst>
                  </a:blip>
                  <a:stretch>
                    <a:fillRect/>
                  </a:stretch>
                </pic:blipFill>
                <pic:spPr>
                  <a:xfrm>
                    <a:off x="0" y="0"/>
                    <a:ext cx="7555510" cy="10692000"/>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8532B"/>
    <w:rsid w:val="00017EBD"/>
    <w:rsid w:val="000235DB"/>
    <w:rsid w:val="000341A7"/>
    <w:rsid w:val="00041828"/>
    <w:rsid w:val="000555B0"/>
    <w:rsid w:val="0005582D"/>
    <w:rsid w:val="0006302B"/>
    <w:rsid w:val="00096540"/>
    <w:rsid w:val="000A2F19"/>
    <w:rsid w:val="000C4621"/>
    <w:rsid w:val="000D574A"/>
    <w:rsid w:val="000F1419"/>
    <w:rsid w:val="00122449"/>
    <w:rsid w:val="00123998"/>
    <w:rsid w:val="0013420A"/>
    <w:rsid w:val="001A3CB3"/>
    <w:rsid w:val="00212FAF"/>
    <w:rsid w:val="00244002"/>
    <w:rsid w:val="00334A7D"/>
    <w:rsid w:val="0039046D"/>
    <w:rsid w:val="003915C3"/>
    <w:rsid w:val="003B4337"/>
    <w:rsid w:val="003F4E0D"/>
    <w:rsid w:val="00404EE0"/>
    <w:rsid w:val="00424CA5"/>
    <w:rsid w:val="0042633E"/>
    <w:rsid w:val="00493A4F"/>
    <w:rsid w:val="004A7843"/>
    <w:rsid w:val="004B3615"/>
    <w:rsid w:val="004C1012"/>
    <w:rsid w:val="005334E4"/>
    <w:rsid w:val="005352D4"/>
    <w:rsid w:val="00551004"/>
    <w:rsid w:val="005626AD"/>
    <w:rsid w:val="00575E32"/>
    <w:rsid w:val="005C2EED"/>
    <w:rsid w:val="005D1392"/>
    <w:rsid w:val="005D76FA"/>
    <w:rsid w:val="005F118C"/>
    <w:rsid w:val="005F4FFD"/>
    <w:rsid w:val="00610CF7"/>
    <w:rsid w:val="00635B4B"/>
    <w:rsid w:val="00647B9B"/>
    <w:rsid w:val="00666053"/>
    <w:rsid w:val="00670AC5"/>
    <w:rsid w:val="00681322"/>
    <w:rsid w:val="0068532B"/>
    <w:rsid w:val="00690BB9"/>
    <w:rsid w:val="00713DCD"/>
    <w:rsid w:val="00721F4B"/>
    <w:rsid w:val="00750336"/>
    <w:rsid w:val="007A1D83"/>
    <w:rsid w:val="007A7537"/>
    <w:rsid w:val="007B1FE4"/>
    <w:rsid w:val="007C1D84"/>
    <w:rsid w:val="008229FE"/>
    <w:rsid w:val="00846504"/>
    <w:rsid w:val="008738CB"/>
    <w:rsid w:val="008D1F2E"/>
    <w:rsid w:val="008D43DB"/>
    <w:rsid w:val="008E2798"/>
    <w:rsid w:val="00994C17"/>
    <w:rsid w:val="009A537E"/>
    <w:rsid w:val="009A5F73"/>
    <w:rsid w:val="009C68EC"/>
    <w:rsid w:val="00A324F9"/>
    <w:rsid w:val="00A53B93"/>
    <w:rsid w:val="00A70ACF"/>
    <w:rsid w:val="00A737BB"/>
    <w:rsid w:val="00A957B9"/>
    <w:rsid w:val="00B12FB1"/>
    <w:rsid w:val="00B24D7C"/>
    <w:rsid w:val="00B8086F"/>
    <w:rsid w:val="00B96704"/>
    <w:rsid w:val="00BB3447"/>
    <w:rsid w:val="00BF1BBE"/>
    <w:rsid w:val="00BF4F9E"/>
    <w:rsid w:val="00C53759"/>
    <w:rsid w:val="00C63AA6"/>
    <w:rsid w:val="00C764F4"/>
    <w:rsid w:val="00C855B4"/>
    <w:rsid w:val="00CC4414"/>
    <w:rsid w:val="00CD2A73"/>
    <w:rsid w:val="00D04F8A"/>
    <w:rsid w:val="00D34751"/>
    <w:rsid w:val="00D572FF"/>
    <w:rsid w:val="00DC4C31"/>
    <w:rsid w:val="00E00C13"/>
    <w:rsid w:val="00E02482"/>
    <w:rsid w:val="00E06ADE"/>
    <w:rsid w:val="00E3654D"/>
    <w:rsid w:val="00E70D4B"/>
    <w:rsid w:val="00E951A2"/>
    <w:rsid w:val="00EF5FC7"/>
    <w:rsid w:val="00F209CE"/>
    <w:rsid w:val="00F271FC"/>
    <w:rsid w:val="00F3623C"/>
    <w:rsid w:val="00F5026F"/>
    <w:rsid w:val="00F9198A"/>
    <w:rsid w:val="00FB6F6C"/>
    <w:rsid w:val="00FF0209"/>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6E4861CD"/>
  <w15:docId w15:val="{F9C08A27-8B5D-471C-B540-320DE8C395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Batang"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424CA5"/>
    <w:pPr>
      <w:tabs>
        <w:tab w:val="center" w:pos="4536"/>
        <w:tab w:val="right" w:pos="9072"/>
      </w:tabs>
    </w:pPr>
  </w:style>
  <w:style w:type="paragraph" w:styleId="Fuzeile">
    <w:name w:val="footer"/>
    <w:basedOn w:val="Standard"/>
    <w:rsid w:val="00424CA5"/>
    <w:pPr>
      <w:tabs>
        <w:tab w:val="center" w:pos="4536"/>
        <w:tab w:val="right" w:pos="9072"/>
      </w:tabs>
    </w:pPr>
  </w:style>
  <w:style w:type="paragraph" w:styleId="Endnotentext">
    <w:name w:val="endnote text"/>
    <w:basedOn w:val="Standard"/>
    <w:semiHidden/>
    <w:rsid w:val="00846504"/>
    <w:rPr>
      <w:sz w:val="20"/>
      <w:szCs w:val="20"/>
    </w:rPr>
  </w:style>
  <w:style w:type="character" w:styleId="Endnotenzeichen">
    <w:name w:val="endnote reference"/>
    <w:basedOn w:val="Absatz-Standardschriftart"/>
    <w:semiHidden/>
    <w:rsid w:val="00846504"/>
    <w:rPr>
      <w:vertAlign w:val="superscript"/>
    </w:rPr>
  </w:style>
  <w:style w:type="character" w:styleId="Seitenzahl">
    <w:name w:val="page number"/>
    <w:basedOn w:val="Absatz-Standardschriftart"/>
    <w:rsid w:val="008229FE"/>
  </w:style>
  <w:style w:type="character" w:styleId="Hyperlink">
    <w:name w:val="Hyperlink"/>
    <w:basedOn w:val="Absatz-Standardschriftart"/>
    <w:uiPriority w:val="99"/>
    <w:unhideWhenUsed/>
    <w:rsid w:val="00F209CE"/>
    <w:rPr>
      <w:color w:val="0563C1" w:themeColor="hyperlink"/>
      <w:u w:val="single"/>
    </w:rPr>
  </w:style>
  <w:style w:type="character" w:customStyle="1" w:styleId="NichtaufgelsteErwhnung1">
    <w:name w:val="Nicht aufgelöste Erwähnung1"/>
    <w:basedOn w:val="Absatz-Standardschriftart"/>
    <w:uiPriority w:val="99"/>
    <w:semiHidden/>
    <w:unhideWhenUsed/>
    <w:rsid w:val="00F209CE"/>
    <w:rPr>
      <w:color w:val="605E5C"/>
      <w:shd w:val="clear" w:color="auto" w:fill="E1DFDD"/>
    </w:rPr>
  </w:style>
  <w:style w:type="paragraph" w:styleId="Sprechblasentext">
    <w:name w:val="Balloon Text"/>
    <w:basedOn w:val="Standard"/>
    <w:link w:val="SprechblasentextZchn"/>
    <w:uiPriority w:val="99"/>
    <w:semiHidden/>
    <w:unhideWhenUsed/>
    <w:rsid w:val="00404EE0"/>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404EE0"/>
    <w:rPr>
      <w:rFonts w:ascii="Lucida Grande" w:hAnsi="Lucida Grande" w:cs="Lucida Grande"/>
      <w:sz w:val="18"/>
      <w:szCs w:val="18"/>
    </w:rPr>
  </w:style>
  <w:style w:type="paragraph" w:styleId="StandardWeb">
    <w:name w:val="Normal (Web)"/>
    <w:basedOn w:val="Standard"/>
    <w:uiPriority w:val="99"/>
    <w:unhideWhenUsed/>
    <w:rsid w:val="00404EE0"/>
    <w:pPr>
      <w:spacing w:before="100" w:beforeAutospacing="1" w:after="100" w:afterAutospacing="1"/>
    </w:pPr>
  </w:style>
  <w:style w:type="paragraph" w:customStyle="1" w:styleId="Default">
    <w:name w:val="Default"/>
    <w:rsid w:val="00404EE0"/>
    <w:pPr>
      <w:autoSpaceDE w:val="0"/>
      <w:autoSpaceDN w:val="0"/>
      <w:adjustRightInd w:val="0"/>
    </w:pPr>
    <w:rPr>
      <w:color w:val="000000"/>
      <w:sz w:val="24"/>
      <w:szCs w:val="24"/>
    </w:rPr>
  </w:style>
  <w:style w:type="character" w:customStyle="1" w:styleId="NichtaufgelsteErwhnung2">
    <w:name w:val="Nicht aufgelöste Erwähnung2"/>
    <w:basedOn w:val="Absatz-Standardschriftart"/>
    <w:uiPriority w:val="99"/>
    <w:semiHidden/>
    <w:unhideWhenUsed/>
    <w:rsid w:val="00A53B93"/>
    <w:rPr>
      <w:color w:val="605E5C"/>
      <w:shd w:val="clear" w:color="auto" w:fill="E1DFDD"/>
    </w:rPr>
  </w:style>
  <w:style w:type="paragraph" w:customStyle="1" w:styleId="Textbody">
    <w:name w:val="Text body"/>
    <w:basedOn w:val="Standard"/>
    <w:rsid w:val="00666053"/>
    <w:pPr>
      <w:suppressAutoHyphens/>
      <w:autoSpaceDN w:val="0"/>
      <w:spacing w:after="120"/>
      <w:textAlignment w:val="baseline"/>
    </w:pPr>
    <w:rPr>
      <w:kern w:val="3"/>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99096412">
      <w:bodyDiv w:val="1"/>
      <w:marLeft w:val="0"/>
      <w:marRight w:val="0"/>
      <w:marTop w:val="0"/>
      <w:marBottom w:val="0"/>
      <w:divBdr>
        <w:top w:val="none" w:sz="0" w:space="0" w:color="auto"/>
        <w:left w:val="none" w:sz="0" w:space="0" w:color="auto"/>
        <w:bottom w:val="none" w:sz="0" w:space="0" w:color="auto"/>
        <w:right w:val="none" w:sz="0" w:space="0" w:color="auto"/>
      </w:divBdr>
    </w:div>
    <w:div w:id="1962952567">
      <w:bodyDiv w:val="1"/>
      <w:marLeft w:val="0"/>
      <w:marRight w:val="0"/>
      <w:marTop w:val="0"/>
      <w:marBottom w:val="0"/>
      <w:divBdr>
        <w:top w:val="none" w:sz="0" w:space="0" w:color="auto"/>
        <w:left w:val="none" w:sz="0" w:space="0" w:color="auto"/>
        <w:bottom w:val="none" w:sz="0" w:space="0" w:color="auto"/>
        <w:right w:val="none" w:sz="0" w:space="0" w:color="auto"/>
      </w:divBdr>
    </w:div>
    <w:div w:id="20777784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https://lh7-us.googleusercontent.com/docsz/AD_4nXfxhLUymGHRUoRIv5Oxj1FEE9rCGIqLS8X2LbXoHxoK8tUcj52Lca7G4kJqdZ62vfTKEiZEHR7hAfvii9__tRvXhx1jjhmP7CsInyLkRcJ2bAELjQtoM-Z7UEprPDoi8T4sulAOAtWOyxvWj-2ZzYy6B-ij?key=5LBCkWnhwdMRHuVma05v8Q" TargetMode="External"/><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header" Target="header2.xml"/><Relationship Id="rId2" Type="http://schemas.openxmlformats.org/officeDocument/2006/relationships/settings" Target="settings.xml"/><Relationship Id="rId16"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image" Target="media/image8.jpeg"/><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https://lh7-us.googleusercontent.com/docsz/AD_4nXcm1Bn5JGo_ujstn0LKimRiQapsFjqKMG2SIH9U-SDZNJY73QmrmbcEGBDwn58LfGfDwiJt5FJvAK3YGqY9Eu5Kwik-hihP8PufW7sdihJza17p8wXvU00wambe17cyxzzVKBsMgIHE-fMmPj7z9Y7KcrFCYna7tJGTNdalMcGZWhNcPZ9yQBM?key=9zlePmgh7Zo7_NNySBwgMg"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9.emf"/></Relationships>
</file>

<file path=word/_rels/header2.xml.rels><?xml version="1.0" encoding="UTF-8" standalone="yes"?>
<Relationships xmlns="http://schemas.openxmlformats.org/package/2006/relationships"><Relationship Id="rId1" Type="http://schemas.openxmlformats.org/officeDocument/2006/relationships/image" Target="media/image9.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595</Words>
  <Characters>3754</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 </Company>
  <LinksUpToDate>false</LinksUpToDate>
  <CharactersWithSpaces>4341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Radmila Krstajić</dc:creator>
  <cp:keywords/>
  <dc:description/>
  <cp:lastModifiedBy>Matthieu Chladek</cp:lastModifiedBy>
  <cp:revision>9</cp:revision>
  <cp:lastPrinted>2024-07-04T09:17:00Z</cp:lastPrinted>
  <dcterms:created xsi:type="dcterms:W3CDTF">2024-07-02T10:33:00Z</dcterms:created>
  <dcterms:modified xsi:type="dcterms:W3CDTF">2024-07-04T11:03:00Z</dcterms:modified>
</cp:coreProperties>
</file>